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886D4" w14:textId="01DC5F01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57922920"/>
      <w:bookmarkStart w:id="1" w:name="_Toc457480017"/>
      <w:bookmarkStart w:id="2" w:name="_Toc417245487"/>
      <w:bookmarkStart w:id="3" w:name="_Toc440039606"/>
      <w:bookmarkStart w:id="4" w:name="_Toc457922946"/>
      <w:bookmarkStart w:id="5" w:name="_Toc494107698"/>
      <w:bookmarkStart w:id="6" w:name="_Toc456857221"/>
      <w:bookmarkStart w:id="7" w:name="_Toc428742903"/>
      <w:bookmarkStart w:id="8" w:name="_Toc457495527"/>
      <w:bookmarkStart w:id="9" w:name="_Toc490149778"/>
      <w:bookmarkStart w:id="10" w:name="_Toc417311097"/>
      <w:r>
        <w:t xml:space="preserve">Bijlage </w:t>
      </w:r>
      <w:r w:rsidR="00B52399" w:rsidRPr="00B52399">
        <w:t>2</w:t>
      </w:r>
      <w:r w:rsidRPr="00B52399"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5D886D5" w14:textId="77777777" w:rsidR="00583EA0" w:rsidRDefault="00583EA0" w:rsidP="00583EA0">
      <w:r>
        <w:t>De grijze teksten met toelichting in de gele velden dienen te worden vervangen door invullingen van de gegadigde.</w:t>
      </w:r>
    </w:p>
    <w:p w14:paraId="05D886D6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05D886D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6D7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86D8" w14:textId="77777777" w:rsidR="00583EA0" w:rsidRDefault="00583EA0">
            <w:r>
              <w:t>Inschrijver</w:t>
            </w:r>
          </w:p>
        </w:tc>
      </w:tr>
      <w:tr w:rsidR="00583EA0" w14:paraId="05D886D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6D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86DB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D886D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05D886E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6D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86DF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D886E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05D886E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6E2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86E3" w14:textId="77777777" w:rsidR="00583EA0" w:rsidRDefault="00583EA0">
            <w:r>
              <w:t xml:space="preserve">Referentieproject </w:t>
            </w:r>
          </w:p>
        </w:tc>
      </w:tr>
      <w:tr w:rsidR="00583EA0" w14:paraId="05D886E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6E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86E6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D886E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05D886E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6E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86EA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D886E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05D886F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6E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6EE" w14:textId="77777777" w:rsidR="00583EA0" w:rsidRDefault="00583EA0">
            <w:r>
              <w:t>Referentie heeft betrekking op:</w:t>
            </w:r>
          </w:p>
          <w:p w14:paraId="05D886EF" w14:textId="77777777" w:rsidR="00583EA0" w:rsidRDefault="00583EA0">
            <w:r>
              <w:t xml:space="preserve"> </w:t>
            </w:r>
          </w:p>
          <w:p w14:paraId="05D886F0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D886F1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05D886F2" w14:textId="1BD30ED4" w:rsidR="00583EA0" w:rsidRDefault="00583EA0">
            <w:r>
              <w:sym w:font="Wingdings" w:char="F06F"/>
            </w:r>
            <w:r>
              <w:t xml:space="preserve">  Kerncompetentie </w:t>
            </w:r>
            <w:r w:rsidR="00F5165A">
              <w:t>B</w:t>
            </w:r>
          </w:p>
          <w:p w14:paraId="05D886F3" w14:textId="29F0981B" w:rsidR="00583EA0" w:rsidRDefault="00583EA0">
            <w:r>
              <w:sym w:font="Wingdings" w:char="F06F"/>
            </w:r>
            <w:r>
              <w:t xml:space="preserve">  </w:t>
            </w:r>
            <w:r w:rsidR="00F5165A">
              <w:t>Selectiecriterium 1</w:t>
            </w:r>
          </w:p>
          <w:p w14:paraId="05D886F4" w14:textId="66B14EA2" w:rsidR="00583EA0" w:rsidRDefault="00583EA0">
            <w:r>
              <w:sym w:font="Wingdings" w:char="F06F"/>
            </w:r>
            <w:r>
              <w:t xml:space="preserve">  Selectiecriterium </w:t>
            </w:r>
            <w:r w:rsidR="00F5165A">
              <w:t>2</w:t>
            </w:r>
          </w:p>
          <w:p w14:paraId="05D886F5" w14:textId="01226D23" w:rsidR="00583EA0" w:rsidRDefault="00583EA0">
            <w:r>
              <w:sym w:font="Wingdings" w:char="F06F"/>
            </w:r>
            <w:r>
              <w:t xml:space="preserve">  Selectiecriterium </w:t>
            </w:r>
            <w:r w:rsidR="00F5165A">
              <w:t>3</w:t>
            </w:r>
          </w:p>
        </w:tc>
      </w:tr>
      <w:tr w:rsidR="00583EA0" w14:paraId="05D886F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6F7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86F8" w14:textId="77777777" w:rsidR="00583EA0" w:rsidRDefault="00583EA0">
            <w:r>
              <w:t>Naam en adres opdrachtgever:</w:t>
            </w:r>
          </w:p>
        </w:tc>
      </w:tr>
      <w:tr w:rsidR="00583EA0" w14:paraId="05D886F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6F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86FB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D886F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05D8870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6F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86FF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D8870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05D8870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70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8703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5D8870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05D88705" w14:textId="77777777" w:rsidR="00583EA0" w:rsidRDefault="00583EA0">
            <w:pPr>
              <w:rPr>
                <w:highlight w:val="lightGray"/>
              </w:rPr>
            </w:pPr>
          </w:p>
          <w:p w14:paraId="05D8870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05D8870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70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8709" w14:textId="77777777" w:rsidR="00583EA0" w:rsidRDefault="00583EA0">
            <w:r>
              <w:t>Nadere informatie referentieproject</w:t>
            </w:r>
          </w:p>
        </w:tc>
      </w:tr>
      <w:tr w:rsidR="00583EA0" w14:paraId="05D8871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70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870C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5D8870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05D8870E" w14:textId="77777777" w:rsidR="00583EA0" w:rsidRDefault="00583EA0">
            <w:pPr>
              <w:rPr>
                <w:highlight w:val="lightGray"/>
              </w:rPr>
            </w:pPr>
          </w:p>
          <w:p w14:paraId="05D8870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583EA0" w14:paraId="05D8871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71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8712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D8871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5D8871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71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8716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D8871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05D8871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71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871A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D8871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05D8872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71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871E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D8871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5D8872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72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722" w14:textId="77777777" w:rsidR="00583EA0" w:rsidRDefault="00583EA0">
            <w:r>
              <w:t>Datum van oplevering</w:t>
            </w:r>
          </w:p>
          <w:p w14:paraId="05D88723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D8872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05D8872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D8872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D88727" w14:textId="77777777" w:rsidR="00583EA0" w:rsidRDefault="00583EA0">
            <w:r>
              <w:t>Contractvorm:</w:t>
            </w:r>
          </w:p>
          <w:p w14:paraId="05D88728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D8872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05D8872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D8872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5D8872C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D8872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05D88732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D8872F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5D88730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D8873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14:paraId="05D88736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D88733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5D88734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D8873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05D8873E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737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8738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5D8873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05D8873A" w14:textId="77777777" w:rsidR="00583EA0" w:rsidRDefault="00583EA0">
            <w:pPr>
              <w:rPr>
                <w:highlight w:val="lightGray"/>
              </w:rPr>
            </w:pPr>
          </w:p>
          <w:p w14:paraId="05D8873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05D8873C" w14:textId="77777777" w:rsidR="00583EA0" w:rsidRDefault="00583EA0">
            <w:pPr>
              <w:rPr>
                <w:highlight w:val="lightGray"/>
              </w:rPr>
            </w:pPr>
          </w:p>
          <w:p w14:paraId="05D8873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05D8873F" w14:textId="77777777" w:rsidR="00583EA0" w:rsidRDefault="00583EA0" w:rsidP="00583EA0">
      <w:pPr>
        <w:pStyle w:val="colofontitel"/>
      </w:pPr>
    </w:p>
    <w:p w14:paraId="05D88740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Heading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27174198">
    <w:abstractNumId w:val="4"/>
  </w:num>
  <w:num w:numId="2" w16cid:durableId="1078670690">
    <w:abstractNumId w:val="6"/>
  </w:num>
  <w:num w:numId="3" w16cid:durableId="1138953646">
    <w:abstractNumId w:val="6"/>
  </w:num>
  <w:num w:numId="4" w16cid:durableId="117191206">
    <w:abstractNumId w:val="6"/>
  </w:num>
  <w:num w:numId="5" w16cid:durableId="1204439963">
    <w:abstractNumId w:val="0"/>
  </w:num>
  <w:num w:numId="6" w16cid:durableId="128520195">
    <w:abstractNumId w:val="7"/>
  </w:num>
  <w:num w:numId="7" w16cid:durableId="1315833816">
    <w:abstractNumId w:val="7"/>
  </w:num>
  <w:num w:numId="8" w16cid:durableId="1318339478">
    <w:abstractNumId w:val="0"/>
  </w:num>
  <w:num w:numId="9" w16cid:durableId="141433566">
    <w:abstractNumId w:val="0"/>
  </w:num>
  <w:num w:numId="10" w16cid:durableId="1437407870">
    <w:abstractNumId w:val="2"/>
  </w:num>
  <w:num w:numId="11" w16cid:durableId="1441797839">
    <w:abstractNumId w:val="4"/>
  </w:num>
  <w:num w:numId="12" w16cid:durableId="1546719544">
    <w:abstractNumId w:val="0"/>
  </w:num>
  <w:num w:numId="13" w16cid:durableId="1547329930">
    <w:abstractNumId w:val="5"/>
  </w:num>
  <w:num w:numId="14" w16cid:durableId="1590235734">
    <w:abstractNumId w:val="6"/>
  </w:num>
  <w:num w:numId="15" w16cid:durableId="1676566176">
    <w:abstractNumId w:val="6"/>
  </w:num>
  <w:num w:numId="16" w16cid:durableId="177424769">
    <w:abstractNumId w:val="6"/>
  </w:num>
  <w:num w:numId="17" w16cid:durableId="1834566057">
    <w:abstractNumId w:val="0"/>
  </w:num>
  <w:num w:numId="18" w16cid:durableId="1856310228">
    <w:abstractNumId w:val="6"/>
  </w:num>
  <w:num w:numId="19" w16cid:durableId="244002781">
    <w:abstractNumId w:val="6"/>
  </w:num>
  <w:num w:numId="20" w16cid:durableId="271934696">
    <w:abstractNumId w:val="2"/>
  </w:num>
  <w:num w:numId="21" w16cid:durableId="302779098">
    <w:abstractNumId w:val="5"/>
  </w:num>
  <w:num w:numId="22" w16cid:durableId="310140860">
    <w:abstractNumId w:val="6"/>
  </w:num>
  <w:num w:numId="23" w16cid:durableId="323164358">
    <w:abstractNumId w:val="6"/>
  </w:num>
  <w:num w:numId="24" w16cid:durableId="474496149">
    <w:abstractNumId w:val="3"/>
  </w:num>
  <w:num w:numId="25" w16cid:durableId="5824941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28903390">
    <w:abstractNumId w:val="7"/>
  </w:num>
  <w:num w:numId="27" w16cid:durableId="96196027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405B7"/>
    <w:rsid w:val="00482A4F"/>
    <w:rsid w:val="00527398"/>
    <w:rsid w:val="00583EA0"/>
    <w:rsid w:val="00632123"/>
    <w:rsid w:val="008104C5"/>
    <w:rsid w:val="00820261"/>
    <w:rsid w:val="008402D9"/>
    <w:rsid w:val="009175F9"/>
    <w:rsid w:val="00966139"/>
    <w:rsid w:val="009761CF"/>
    <w:rsid w:val="009B0D92"/>
    <w:rsid w:val="00A03098"/>
    <w:rsid w:val="00A3732E"/>
    <w:rsid w:val="00A53085"/>
    <w:rsid w:val="00B52399"/>
    <w:rsid w:val="00B94F57"/>
    <w:rsid w:val="00BD0C39"/>
    <w:rsid w:val="00EB1492"/>
    <w:rsid w:val="00F12F0D"/>
    <w:rsid w:val="00F16E1D"/>
    <w:rsid w:val="00F5165A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5D886D4"/>
  <w15:docId w15:val="{0BB3C044-F744-4A12-86EF-B1CC50389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EA0"/>
    <w:rPr>
      <w:rFonts w:eastAsia="Calibri"/>
      <w:lang w:eastAsia="en-US"/>
    </w:rPr>
  </w:style>
  <w:style w:type="paragraph" w:styleId="Heading1">
    <w:name w:val="heading 1"/>
    <w:aliases w:val="Hoofdstuktitel"/>
    <w:basedOn w:val="Normal"/>
    <w:next w:val="Normal"/>
    <w:qFormat/>
    <w:rsid w:val="00FE2507"/>
    <w:pPr>
      <w:keepNext/>
      <w:numPr>
        <w:numId w:val="3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Heading2">
    <w:name w:val="heading 2"/>
    <w:aliases w:val="Paragraaf"/>
    <w:basedOn w:val="Normal"/>
    <w:next w:val="Normal"/>
    <w:qFormat/>
    <w:rsid w:val="00FE2507"/>
    <w:pPr>
      <w:keepNext/>
      <w:numPr>
        <w:ilvl w:val="1"/>
        <w:numId w:val="3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Heading3">
    <w:name w:val="heading 3"/>
    <w:aliases w:val="Subparagraaf"/>
    <w:basedOn w:val="Normal"/>
    <w:next w:val="Normal"/>
    <w:qFormat/>
    <w:rsid w:val="00FE2507"/>
    <w:pPr>
      <w:keepNext/>
      <w:numPr>
        <w:ilvl w:val="2"/>
        <w:numId w:val="3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Heading4">
    <w:name w:val="heading 4"/>
    <w:basedOn w:val="Normal"/>
    <w:next w:val="Normal"/>
    <w:semiHidden/>
    <w:qFormat/>
    <w:rsid w:val="00FE2507"/>
    <w:pPr>
      <w:keepNext/>
      <w:numPr>
        <w:ilvl w:val="3"/>
        <w:numId w:val="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semiHidden/>
    <w:qFormat/>
    <w:rsid w:val="00FE2507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semiHidden/>
    <w:qFormat/>
    <w:rsid w:val="00FE2507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semiHidden/>
    <w:qFormat/>
    <w:rsid w:val="00FE2507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semiHidden/>
    <w:qFormat/>
    <w:rsid w:val="00FE2507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semiHidden/>
    <w:qFormat/>
    <w:rsid w:val="00FE2507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centbinnentekst">
    <w:name w:val="Accent binnen tekst"/>
    <w:basedOn w:val="Normal"/>
    <w:qFormat/>
    <w:rsid w:val="00FE2507"/>
    <w:rPr>
      <w:i/>
    </w:rPr>
  </w:style>
  <w:style w:type="paragraph" w:customStyle="1" w:styleId="TussenkopjeInleidingpersbericht">
    <w:name w:val="Tussenkopje / Inleiding persbericht"/>
    <w:basedOn w:val="Normal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Normal"/>
    <w:qFormat/>
    <w:rsid w:val="00FE2507"/>
    <w:pPr>
      <w:numPr>
        <w:numId w:val="11"/>
      </w:numPr>
    </w:pPr>
    <w:rPr>
      <w:b/>
    </w:rPr>
  </w:style>
  <w:style w:type="paragraph" w:customStyle="1" w:styleId="Tussenkopjeuitnodiging">
    <w:name w:val="Tussenkopje uitnodiging"/>
    <w:basedOn w:val="Normal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Normal"/>
    <w:qFormat/>
    <w:rsid w:val="00FE2507"/>
    <w:rPr>
      <w:b/>
      <w:sz w:val="18"/>
    </w:rPr>
  </w:style>
  <w:style w:type="paragraph" w:customStyle="1" w:styleId="Bijschriftrapport">
    <w:name w:val="Bijschrift rapport"/>
    <w:basedOn w:val="Normal"/>
    <w:qFormat/>
    <w:rsid w:val="00FE2507"/>
    <w:rPr>
      <w:sz w:val="18"/>
    </w:rPr>
  </w:style>
  <w:style w:type="paragraph" w:customStyle="1" w:styleId="Figuurkoprapport">
    <w:name w:val="Figuurkop rapport"/>
    <w:basedOn w:val="Normal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Normal"/>
    <w:qFormat/>
    <w:rsid w:val="00FE2507"/>
    <w:pPr>
      <w:numPr>
        <w:numId w:val="6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Normal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Normal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Normal"/>
    <w:qFormat/>
    <w:rsid w:val="002B5524"/>
    <w:pPr>
      <w:numPr>
        <w:numId w:val="12"/>
      </w:numPr>
    </w:pPr>
  </w:style>
  <w:style w:type="paragraph" w:customStyle="1" w:styleId="Opsommingcijfer">
    <w:name w:val="Opsomming cijfer"/>
    <w:basedOn w:val="Normal"/>
    <w:qFormat/>
    <w:rsid w:val="00FE2507"/>
    <w:pPr>
      <w:numPr>
        <w:numId w:val="20"/>
      </w:numPr>
    </w:pPr>
  </w:style>
  <w:style w:type="paragraph" w:customStyle="1" w:styleId="Opsommingletter">
    <w:name w:val="Opsomming letter"/>
    <w:basedOn w:val="Normal"/>
    <w:qFormat/>
    <w:rsid w:val="00FE2507"/>
    <w:pPr>
      <w:numPr>
        <w:numId w:val="13"/>
      </w:numPr>
    </w:pPr>
  </w:style>
  <w:style w:type="paragraph" w:styleId="TOC1">
    <w:name w:val="toc 1"/>
    <w:basedOn w:val="Normal"/>
    <w:next w:val="Normal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TOC2">
    <w:name w:val="toc 2"/>
    <w:basedOn w:val="Normal"/>
    <w:next w:val="Normal"/>
    <w:autoRedefine/>
    <w:semiHidden/>
    <w:rsid w:val="003B3222"/>
    <w:pPr>
      <w:ind w:left="301" w:hanging="301"/>
    </w:pPr>
  </w:style>
  <w:style w:type="paragraph" w:styleId="TOC3">
    <w:name w:val="toc 3"/>
    <w:basedOn w:val="Normal"/>
    <w:next w:val="Normal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Normal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Normal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Normal"/>
    <w:qFormat/>
    <w:rsid w:val="00FE2507"/>
    <w:rPr>
      <w:sz w:val="17"/>
    </w:rPr>
  </w:style>
  <w:style w:type="paragraph" w:customStyle="1" w:styleId="Tabelkolomkopjes">
    <w:name w:val="Tabelkolomkopjes"/>
    <w:basedOn w:val="Normal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Normal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Normal"/>
    <w:qFormat/>
    <w:rsid w:val="00FE2507"/>
    <w:rPr>
      <w:b/>
      <w:sz w:val="18"/>
    </w:rPr>
  </w:style>
  <w:style w:type="paragraph" w:customStyle="1" w:styleId="Bijlageondertitel">
    <w:name w:val="Bijlage ondertitel"/>
    <w:basedOn w:val="Normal"/>
    <w:next w:val="Normal"/>
    <w:qFormat/>
    <w:rsid w:val="00583EA0"/>
    <w:pPr>
      <w:pageBreakBefore/>
      <w:numPr>
        <w:numId w:val="25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Normal"/>
    <w:next w:val="Normal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ustomXml" Target="../customXml/item5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  <TaxCatchAll xmlns="451ceeed-c77b-4a37-aea6-85893f5a9fb4" xsi:nil="true"/>
    <_dlc_DocId xmlns="bef4104f-fb2e-4504-9317-91fcce1a9073">AMSSW-153709425-259548</_dlc_DocId>
    <_dlc_DocIdUrl xmlns="bef4104f-fb2e-4504-9317-91fcce1a9073">
      <Url>https://hoofdstad.sharepoint.com/sites/SW-RE-IB-IAABTCBT/_layouts/15/DocIdRedir.aspx?ID=AMSSW-153709425-259548</Url>
      <Description>AMSSW-153709425-259548</Description>
    </_dlc_DocIdUrl>
  </documentManagement>
</p:properties>
</file>

<file path=customXml/item2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342178918b06e2161a18a0d17c370eb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50ec7ef6115b310ed74796a09ea02454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1CC0D42-608E-40A3-8CD0-A0576A5374E8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</ds:schemaRefs>
</ds:datastoreItem>
</file>

<file path=customXml/itemProps2.xml><?xml version="1.0" encoding="utf-8"?>
<ds:datastoreItem xmlns:ds="http://schemas.openxmlformats.org/officeDocument/2006/customXml" ds:itemID="{215950DD-3F5F-48CA-AD42-7899126524B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AD5798-B9CB-43F4-B6EC-6E0F060DBA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2E440D-A8F5-465E-92F5-1CA295CA7773}"/>
</file>

<file path=customXml/itemProps5.xml><?xml version="1.0" encoding="utf-8"?>
<ds:datastoreItem xmlns:ds="http://schemas.openxmlformats.org/officeDocument/2006/customXml" ds:itemID="{9FC75A9F-7AF1-4CD1-90C2-0C77F3C3DD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Santbrink, Tom</dc:creator>
  <cp:keywords/>
  <cp:lastModifiedBy>Bakkali, Mohamed</cp:lastModifiedBy>
  <cp:revision>3</cp:revision>
  <dcterms:created xsi:type="dcterms:W3CDTF">2018-08-07T10:53:00Z</dcterms:created>
  <dcterms:modified xsi:type="dcterms:W3CDTF">2026-04-23T14:17:00Z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TaxKeyword">
    <vt:lpwstr/>
  </property>
  <property fmtid="{D5CDD505-2E9C-101B-9397-08002B2CF9AE}" pid="4" name="_dlc_DocIdItemGuid">
    <vt:lpwstr>37f24791-afee-43ff-9e6b-5280f5e06316</vt:lpwstr>
  </property>
  <property fmtid="{D5CDD505-2E9C-101B-9397-08002B2CF9AE}" pid="5" name="MediaServiceImageTags">
    <vt:lpwstr/>
  </property>
  <property fmtid="{D5CDD505-2E9C-101B-9397-08002B2CF9AE}" pid="6" name="lcf76f155ced4ddcb4097134ff3c332f">
    <vt:lpwstr/>
  </property>
</Properties>
</file>