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26AE9" w14:textId="77777777" w:rsidR="009C545E" w:rsidRPr="00F66D79" w:rsidRDefault="00D068AB">
      <w:pPr>
        <w:pStyle w:val="Titel"/>
        <w:rPr>
          <w:rFonts w:ascii="Arial" w:hAnsi="Arial" w:cs="Arial"/>
          <w:color w:val="auto"/>
          <w:lang w:val="nl-NL"/>
        </w:rPr>
      </w:pPr>
      <w:r w:rsidRPr="00F66D79">
        <w:rPr>
          <w:rFonts w:ascii="Arial" w:hAnsi="Arial" w:cs="Arial"/>
          <w:color w:val="auto"/>
          <w:lang w:val="nl-NL"/>
        </w:rPr>
        <w:t>Beoordelingsformulier Smaaktest Warme Dranken</w:t>
      </w:r>
    </w:p>
    <w:p w14:paraId="076C29B7" w14:textId="77777777" w:rsidR="009C545E" w:rsidRPr="00F66D79" w:rsidRDefault="00D068AB">
      <w:pPr>
        <w:rPr>
          <w:rFonts w:ascii="Arial" w:hAnsi="Arial" w:cs="Arial"/>
          <w:lang w:val="nl-NL"/>
        </w:rPr>
      </w:pPr>
      <w:r w:rsidRPr="00F66D79">
        <w:rPr>
          <w:rFonts w:ascii="Arial" w:hAnsi="Arial" w:cs="Arial"/>
          <w:lang w:val="nl-NL"/>
        </w:rPr>
        <w:t>Deelnemer nr.: ____________________</w:t>
      </w:r>
    </w:p>
    <w:p w14:paraId="5B890661" w14:textId="77777777" w:rsidR="009C545E" w:rsidRPr="00F66D79" w:rsidRDefault="00D068AB">
      <w:pPr>
        <w:rPr>
          <w:rFonts w:ascii="Arial" w:hAnsi="Arial" w:cs="Arial"/>
          <w:lang w:val="nl-NL"/>
        </w:rPr>
      </w:pPr>
      <w:r w:rsidRPr="00F66D79">
        <w:rPr>
          <w:rFonts w:ascii="Arial" w:hAnsi="Arial" w:cs="Arial"/>
          <w:lang w:val="nl-NL"/>
        </w:rPr>
        <w:t xml:space="preserve">Gekozen drank: </w:t>
      </w:r>
      <w:r w:rsidRPr="00F66D79">
        <w:rPr>
          <w:rFonts w:ascii="Segoe UI Symbol" w:hAnsi="Segoe UI Symbol" w:cs="Segoe UI Symbol"/>
          <w:lang w:val="nl-NL"/>
        </w:rPr>
        <w:t>☐</w:t>
      </w:r>
      <w:r w:rsidRPr="00F66D79">
        <w:rPr>
          <w:rFonts w:ascii="Arial" w:hAnsi="Arial" w:cs="Arial"/>
          <w:lang w:val="nl-NL"/>
        </w:rPr>
        <w:t xml:space="preserve"> Koffie   </w:t>
      </w:r>
      <w:r w:rsidRPr="00F66D79">
        <w:rPr>
          <w:rFonts w:ascii="Segoe UI Symbol" w:hAnsi="Segoe UI Symbol" w:cs="Segoe UI Symbol"/>
          <w:lang w:val="nl-NL"/>
        </w:rPr>
        <w:t>☐</w:t>
      </w:r>
      <w:r w:rsidRPr="00F66D79">
        <w:rPr>
          <w:rFonts w:ascii="Arial" w:hAnsi="Arial" w:cs="Arial"/>
          <w:lang w:val="nl-NL"/>
        </w:rPr>
        <w:t xml:space="preserve"> Espresso   </w:t>
      </w:r>
      <w:r w:rsidRPr="00F66D79">
        <w:rPr>
          <w:rFonts w:ascii="Segoe UI Symbol" w:hAnsi="Segoe UI Symbol" w:cs="Segoe UI Symbol"/>
          <w:lang w:val="nl-NL"/>
        </w:rPr>
        <w:t>☐</w:t>
      </w:r>
      <w:r w:rsidRPr="00F66D79">
        <w:rPr>
          <w:rFonts w:ascii="Arial" w:hAnsi="Arial" w:cs="Arial"/>
          <w:lang w:val="nl-NL"/>
        </w:rPr>
        <w:t xml:space="preserve"> Cappuccino</w:t>
      </w:r>
    </w:p>
    <w:p w14:paraId="32C69A38" w14:textId="77777777" w:rsidR="009C545E" w:rsidRPr="00F66D79" w:rsidRDefault="00D068AB">
      <w:pPr>
        <w:pStyle w:val="Kop1"/>
        <w:rPr>
          <w:rFonts w:ascii="Arial" w:hAnsi="Arial" w:cs="Arial"/>
          <w:color w:val="auto"/>
          <w:lang w:val="nl-NL"/>
        </w:rPr>
      </w:pPr>
      <w:r w:rsidRPr="00F66D79">
        <w:rPr>
          <w:rFonts w:ascii="Arial" w:hAnsi="Arial" w:cs="Arial"/>
          <w:color w:val="auto"/>
          <w:lang w:val="nl-NL"/>
        </w:rPr>
        <w:t>Instructie</w:t>
      </w:r>
    </w:p>
    <w:p w14:paraId="08172E2A" w14:textId="72BD8376" w:rsidR="009C545E" w:rsidRPr="00F66D79" w:rsidRDefault="00D068AB">
      <w:pPr>
        <w:rPr>
          <w:rFonts w:ascii="Arial" w:hAnsi="Arial" w:cs="Arial"/>
          <w:lang w:val="nl-NL"/>
        </w:rPr>
      </w:pPr>
      <w:r w:rsidRPr="00F66D79">
        <w:rPr>
          <w:rFonts w:ascii="Arial" w:hAnsi="Arial" w:cs="Arial"/>
          <w:lang w:val="nl-NL"/>
        </w:rPr>
        <w:t>Beoordeel per automaat de gekozen drank op de onderstaande onderdelen. Geef per onderdeel een cijfer van 5 (zeer slecht) t/m 10 (uitstekend).</w:t>
      </w:r>
      <w:r w:rsidR="00F66D79" w:rsidRPr="00F66D79">
        <w:rPr>
          <w:rFonts w:ascii="Arial" w:hAnsi="Arial" w:cs="Arial"/>
          <w:lang w:val="nl-NL"/>
        </w:rPr>
        <w:t xml:space="preserve"> Geef alleen hele cijfers, zonder decimalen. Het is dus niet toegestaan om bijvoorbeeld een 7,5 te geven. Je zult in dat geval moeten kiezen tussen een 7 en een 8. </w:t>
      </w:r>
    </w:p>
    <w:p w14:paraId="7C52B03C" w14:textId="77777777" w:rsidR="009C545E" w:rsidRPr="00F66D79" w:rsidRDefault="00D068AB">
      <w:pPr>
        <w:pStyle w:val="Kop1"/>
        <w:rPr>
          <w:rFonts w:ascii="Arial" w:hAnsi="Arial" w:cs="Arial"/>
          <w:color w:val="auto"/>
          <w:lang w:val="nl-NL"/>
        </w:rPr>
      </w:pPr>
      <w:r w:rsidRPr="00F66D79">
        <w:rPr>
          <w:rFonts w:ascii="Arial" w:hAnsi="Arial" w:cs="Arial"/>
          <w:color w:val="auto"/>
          <w:lang w:val="nl-NL"/>
        </w:rPr>
        <w:t>Beoordeling per automaat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9"/>
        <w:gridCol w:w="2157"/>
        <w:gridCol w:w="2156"/>
        <w:gridCol w:w="2158"/>
      </w:tblGrid>
      <w:tr w:rsidR="00F66D79" w:rsidRPr="00F66D79" w14:paraId="55104912" w14:textId="77777777" w:rsidTr="00F66D79">
        <w:tc>
          <w:tcPr>
            <w:tcW w:w="2160" w:type="dxa"/>
          </w:tcPr>
          <w:p w14:paraId="0B3FE9BB" w14:textId="77777777" w:rsidR="009C545E" w:rsidRPr="00F66D79" w:rsidRDefault="00D068AB">
            <w:pPr>
              <w:rPr>
                <w:rFonts w:ascii="Arial" w:hAnsi="Arial" w:cs="Arial"/>
              </w:rPr>
            </w:pPr>
            <w:proofErr w:type="spellStart"/>
            <w:r w:rsidRPr="00F66D79">
              <w:rPr>
                <w:rFonts w:ascii="Arial" w:hAnsi="Arial" w:cs="Arial"/>
              </w:rPr>
              <w:t>Automaatcode</w:t>
            </w:r>
            <w:proofErr w:type="spellEnd"/>
          </w:p>
        </w:tc>
        <w:tc>
          <w:tcPr>
            <w:tcW w:w="2160" w:type="dxa"/>
          </w:tcPr>
          <w:p w14:paraId="2DF66F32" w14:textId="77777777" w:rsidR="009C545E" w:rsidRPr="00F66D79" w:rsidRDefault="00D068AB">
            <w:pPr>
              <w:rPr>
                <w:rFonts w:ascii="Arial" w:hAnsi="Arial" w:cs="Arial"/>
              </w:rPr>
            </w:pPr>
            <w:r w:rsidRPr="00F66D79">
              <w:rPr>
                <w:rFonts w:ascii="Arial" w:hAnsi="Arial" w:cs="Arial"/>
              </w:rPr>
              <w:t>Smaak (70%)</w:t>
            </w:r>
          </w:p>
        </w:tc>
        <w:tc>
          <w:tcPr>
            <w:tcW w:w="2160" w:type="dxa"/>
          </w:tcPr>
          <w:p w14:paraId="621496D8" w14:textId="77777777" w:rsidR="009C545E" w:rsidRPr="00F66D79" w:rsidRDefault="00D068AB">
            <w:pPr>
              <w:rPr>
                <w:rFonts w:ascii="Arial" w:hAnsi="Arial" w:cs="Arial"/>
              </w:rPr>
            </w:pPr>
            <w:r w:rsidRPr="00F66D79">
              <w:rPr>
                <w:rFonts w:ascii="Arial" w:hAnsi="Arial" w:cs="Arial"/>
              </w:rPr>
              <w:t>Geur (10%)</w:t>
            </w:r>
          </w:p>
        </w:tc>
        <w:tc>
          <w:tcPr>
            <w:tcW w:w="2160" w:type="dxa"/>
          </w:tcPr>
          <w:p w14:paraId="4AEBD9D3" w14:textId="77777777" w:rsidR="009C545E" w:rsidRPr="00F66D79" w:rsidRDefault="00D068AB">
            <w:pPr>
              <w:rPr>
                <w:rFonts w:ascii="Arial" w:hAnsi="Arial" w:cs="Arial"/>
              </w:rPr>
            </w:pPr>
            <w:r w:rsidRPr="00F66D79">
              <w:rPr>
                <w:rFonts w:ascii="Arial" w:hAnsi="Arial" w:cs="Arial"/>
              </w:rPr>
              <w:t>Temperatuur (20%)</w:t>
            </w:r>
          </w:p>
        </w:tc>
      </w:tr>
      <w:tr w:rsidR="00F66D79" w:rsidRPr="00F66D79" w14:paraId="6CFBA2F4" w14:textId="77777777" w:rsidTr="00F66D79">
        <w:tc>
          <w:tcPr>
            <w:tcW w:w="2160" w:type="dxa"/>
          </w:tcPr>
          <w:p w14:paraId="6CD01413" w14:textId="77777777" w:rsidR="009C545E" w:rsidRPr="00F66D79" w:rsidRDefault="00D068AB">
            <w:pPr>
              <w:rPr>
                <w:rFonts w:ascii="Arial" w:hAnsi="Arial" w:cs="Arial"/>
              </w:rPr>
            </w:pPr>
            <w:r w:rsidRPr="00F66D79">
              <w:rPr>
                <w:rFonts w:ascii="Arial" w:hAnsi="Arial" w:cs="Arial"/>
              </w:rPr>
              <w:t>A</w:t>
            </w:r>
          </w:p>
        </w:tc>
        <w:tc>
          <w:tcPr>
            <w:tcW w:w="2160" w:type="dxa"/>
          </w:tcPr>
          <w:p w14:paraId="059F0342" w14:textId="77777777" w:rsidR="009C545E" w:rsidRPr="00F66D79" w:rsidRDefault="009C545E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</w:tcPr>
          <w:p w14:paraId="404CB33F" w14:textId="77777777" w:rsidR="009C545E" w:rsidRPr="00F66D79" w:rsidRDefault="009C545E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</w:tcPr>
          <w:p w14:paraId="59856189" w14:textId="77777777" w:rsidR="009C545E" w:rsidRPr="00F66D79" w:rsidRDefault="009C545E">
            <w:pPr>
              <w:rPr>
                <w:rFonts w:ascii="Arial" w:hAnsi="Arial" w:cs="Arial"/>
              </w:rPr>
            </w:pPr>
          </w:p>
        </w:tc>
      </w:tr>
      <w:tr w:rsidR="00F66D79" w:rsidRPr="00F66D79" w14:paraId="5BFB8400" w14:textId="77777777" w:rsidTr="00F66D79">
        <w:tc>
          <w:tcPr>
            <w:tcW w:w="2160" w:type="dxa"/>
          </w:tcPr>
          <w:p w14:paraId="0CA750D9" w14:textId="77777777" w:rsidR="009C545E" w:rsidRPr="00F66D79" w:rsidRDefault="00D068AB">
            <w:pPr>
              <w:rPr>
                <w:rFonts w:ascii="Arial" w:hAnsi="Arial" w:cs="Arial"/>
              </w:rPr>
            </w:pPr>
            <w:r w:rsidRPr="00F66D79">
              <w:rPr>
                <w:rFonts w:ascii="Arial" w:hAnsi="Arial" w:cs="Arial"/>
              </w:rPr>
              <w:t>B</w:t>
            </w:r>
          </w:p>
        </w:tc>
        <w:tc>
          <w:tcPr>
            <w:tcW w:w="2160" w:type="dxa"/>
          </w:tcPr>
          <w:p w14:paraId="09D53F05" w14:textId="77777777" w:rsidR="009C545E" w:rsidRPr="00F66D79" w:rsidRDefault="009C545E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</w:tcPr>
          <w:p w14:paraId="54DF6068" w14:textId="77777777" w:rsidR="009C545E" w:rsidRPr="00F66D79" w:rsidRDefault="009C545E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</w:tcPr>
          <w:p w14:paraId="18825B76" w14:textId="77777777" w:rsidR="009C545E" w:rsidRPr="00F66D79" w:rsidRDefault="009C545E">
            <w:pPr>
              <w:rPr>
                <w:rFonts w:ascii="Arial" w:hAnsi="Arial" w:cs="Arial"/>
              </w:rPr>
            </w:pPr>
          </w:p>
        </w:tc>
      </w:tr>
      <w:tr w:rsidR="00F66D79" w:rsidRPr="00F66D79" w14:paraId="79A7972D" w14:textId="77777777" w:rsidTr="00F66D79">
        <w:tc>
          <w:tcPr>
            <w:tcW w:w="2160" w:type="dxa"/>
          </w:tcPr>
          <w:p w14:paraId="5B03CE70" w14:textId="77777777" w:rsidR="009C545E" w:rsidRPr="00F66D79" w:rsidRDefault="00D068AB">
            <w:pPr>
              <w:rPr>
                <w:rFonts w:ascii="Arial" w:hAnsi="Arial" w:cs="Arial"/>
              </w:rPr>
            </w:pPr>
            <w:r w:rsidRPr="00F66D79">
              <w:rPr>
                <w:rFonts w:ascii="Arial" w:hAnsi="Arial" w:cs="Arial"/>
              </w:rPr>
              <w:t>C</w:t>
            </w:r>
          </w:p>
        </w:tc>
        <w:tc>
          <w:tcPr>
            <w:tcW w:w="2160" w:type="dxa"/>
          </w:tcPr>
          <w:p w14:paraId="3C1381BE" w14:textId="77777777" w:rsidR="009C545E" w:rsidRPr="00F66D79" w:rsidRDefault="009C545E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</w:tcPr>
          <w:p w14:paraId="536534CF" w14:textId="77777777" w:rsidR="009C545E" w:rsidRPr="00F66D79" w:rsidRDefault="009C545E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</w:tcPr>
          <w:p w14:paraId="6CA7BA6B" w14:textId="77777777" w:rsidR="009C545E" w:rsidRPr="00F66D79" w:rsidRDefault="009C545E">
            <w:pPr>
              <w:rPr>
                <w:rFonts w:ascii="Arial" w:hAnsi="Arial" w:cs="Arial"/>
              </w:rPr>
            </w:pPr>
          </w:p>
        </w:tc>
      </w:tr>
    </w:tbl>
    <w:p w14:paraId="2D5F8060" w14:textId="77777777" w:rsidR="009C545E" w:rsidRPr="00F66D79" w:rsidRDefault="00D068AB">
      <w:pPr>
        <w:pStyle w:val="Kop1"/>
        <w:rPr>
          <w:rFonts w:ascii="Arial" w:hAnsi="Arial" w:cs="Arial"/>
          <w:color w:val="auto"/>
        </w:rPr>
      </w:pPr>
      <w:r w:rsidRPr="00F66D79">
        <w:rPr>
          <w:rFonts w:ascii="Arial" w:hAnsi="Arial" w:cs="Arial"/>
          <w:color w:val="auto"/>
        </w:rPr>
        <w:t>Algemene opmerking (optioneel)</w:t>
      </w:r>
    </w:p>
    <w:p w14:paraId="43CCB36C" w14:textId="77777777" w:rsidR="009C545E" w:rsidRPr="00F66D79" w:rsidRDefault="00D068AB">
      <w:pPr>
        <w:rPr>
          <w:rFonts w:ascii="Arial" w:hAnsi="Arial" w:cs="Arial"/>
        </w:rPr>
      </w:pPr>
      <w:r w:rsidRPr="00F66D79">
        <w:rPr>
          <w:rFonts w:ascii="Arial" w:hAnsi="Arial" w:cs="Arial"/>
        </w:rPr>
        <w:t>__________________________________________________</w:t>
      </w:r>
    </w:p>
    <w:p w14:paraId="1F0C1A31" w14:textId="77777777" w:rsidR="009C545E" w:rsidRPr="00F66D79" w:rsidRDefault="00D068AB">
      <w:pPr>
        <w:rPr>
          <w:rFonts w:ascii="Arial" w:hAnsi="Arial" w:cs="Arial"/>
        </w:rPr>
      </w:pPr>
      <w:r w:rsidRPr="00F66D79">
        <w:rPr>
          <w:rFonts w:ascii="Arial" w:hAnsi="Arial" w:cs="Arial"/>
        </w:rPr>
        <w:t>__________________________________________________</w:t>
      </w:r>
    </w:p>
    <w:p w14:paraId="7DBE0A67" w14:textId="77777777" w:rsidR="00F66D79" w:rsidRPr="00F66D79" w:rsidRDefault="00F66D79" w:rsidP="00F66D79">
      <w:pPr>
        <w:rPr>
          <w:rFonts w:ascii="Arial" w:hAnsi="Arial" w:cs="Arial"/>
        </w:rPr>
      </w:pPr>
    </w:p>
    <w:p w14:paraId="2C95FAF9" w14:textId="60F021AD" w:rsidR="00F66D79" w:rsidRPr="00F66D79" w:rsidRDefault="00F66D79" w:rsidP="00F66D79">
      <w:pPr>
        <w:rPr>
          <w:rFonts w:ascii="Arial" w:hAnsi="Arial" w:cs="Arial"/>
          <w:lang w:val="nl-NL"/>
        </w:rPr>
      </w:pPr>
      <w:r w:rsidRPr="00F66D79">
        <w:rPr>
          <w:rFonts w:ascii="Arial" w:hAnsi="Arial" w:cs="Arial"/>
          <w:lang w:val="nl-NL"/>
        </w:rPr>
        <w:t>Bij het geven van cijfers is het van belang om onderstaande puntentabel aan te houden.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85"/>
        <w:gridCol w:w="2899"/>
        <w:gridCol w:w="2846"/>
      </w:tblGrid>
      <w:tr w:rsidR="00F66D79" w:rsidRPr="00F66D79" w14:paraId="27CBA397" w14:textId="77777777" w:rsidTr="0093515D">
        <w:tc>
          <w:tcPr>
            <w:tcW w:w="3020" w:type="dxa"/>
            <w:shd w:val="clear" w:color="auto" w:fill="92D050"/>
          </w:tcPr>
          <w:p w14:paraId="4B0781C2" w14:textId="77777777" w:rsidR="00F66D79" w:rsidRPr="00F66D79" w:rsidRDefault="00F66D79" w:rsidP="009A19D0">
            <w:pPr>
              <w:autoSpaceDE w:val="0"/>
              <w:autoSpaceDN w:val="0"/>
              <w:spacing w:line="276" w:lineRule="auto"/>
              <w:rPr>
                <w:rFonts w:ascii="Arial" w:hAnsi="Arial" w:cs="Arial"/>
                <w:lang w:eastAsia="nl-NL"/>
              </w:rPr>
            </w:pPr>
            <w:proofErr w:type="spellStart"/>
            <w:r w:rsidRPr="00F66D79">
              <w:rPr>
                <w:rFonts w:ascii="Arial" w:hAnsi="Arial" w:cs="Arial"/>
                <w:lang w:eastAsia="nl-NL"/>
              </w:rPr>
              <w:t>Gemiddelde</w:t>
            </w:r>
            <w:proofErr w:type="spellEnd"/>
            <w:r w:rsidRPr="00F66D79">
              <w:rPr>
                <w:rFonts w:ascii="Arial" w:hAnsi="Arial" w:cs="Arial"/>
                <w:lang w:eastAsia="nl-NL"/>
              </w:rPr>
              <w:t xml:space="preserve"> score</w:t>
            </w:r>
          </w:p>
        </w:tc>
        <w:tc>
          <w:tcPr>
            <w:tcW w:w="3021" w:type="dxa"/>
            <w:shd w:val="clear" w:color="auto" w:fill="92D050"/>
          </w:tcPr>
          <w:p w14:paraId="7A09C1BF" w14:textId="77777777" w:rsidR="00F66D79" w:rsidRPr="00F66D79" w:rsidRDefault="00F66D79" w:rsidP="009A19D0">
            <w:pPr>
              <w:autoSpaceDE w:val="0"/>
              <w:autoSpaceDN w:val="0"/>
              <w:spacing w:line="276" w:lineRule="auto"/>
              <w:rPr>
                <w:rFonts w:ascii="Arial" w:hAnsi="Arial" w:cs="Arial"/>
                <w:lang w:eastAsia="nl-NL"/>
              </w:rPr>
            </w:pPr>
            <w:proofErr w:type="spellStart"/>
            <w:r w:rsidRPr="00F66D79">
              <w:rPr>
                <w:rFonts w:ascii="Arial" w:hAnsi="Arial" w:cs="Arial"/>
                <w:lang w:eastAsia="nl-NL"/>
              </w:rPr>
              <w:t>Waardering</w:t>
            </w:r>
            <w:proofErr w:type="spellEnd"/>
            <w:r w:rsidRPr="00F66D79">
              <w:rPr>
                <w:rFonts w:ascii="Arial" w:hAnsi="Arial" w:cs="Arial"/>
                <w:lang w:eastAsia="nl-NL"/>
              </w:rPr>
              <w:t xml:space="preserve"> per criterium </w:t>
            </w:r>
          </w:p>
        </w:tc>
        <w:tc>
          <w:tcPr>
            <w:tcW w:w="3021" w:type="dxa"/>
            <w:shd w:val="clear" w:color="auto" w:fill="92D050"/>
          </w:tcPr>
          <w:p w14:paraId="635AA728" w14:textId="77777777" w:rsidR="00F66D79" w:rsidRPr="00F66D79" w:rsidRDefault="00F66D79" w:rsidP="009A19D0">
            <w:pPr>
              <w:autoSpaceDE w:val="0"/>
              <w:autoSpaceDN w:val="0"/>
              <w:spacing w:line="276" w:lineRule="auto"/>
              <w:rPr>
                <w:rFonts w:ascii="Arial" w:hAnsi="Arial" w:cs="Arial"/>
                <w:lang w:eastAsia="nl-NL"/>
              </w:rPr>
            </w:pPr>
            <w:proofErr w:type="spellStart"/>
            <w:r w:rsidRPr="00F66D79">
              <w:rPr>
                <w:rFonts w:ascii="Arial" w:hAnsi="Arial" w:cs="Arial"/>
                <w:lang w:eastAsia="nl-NL"/>
              </w:rPr>
              <w:t>Punten</w:t>
            </w:r>
            <w:proofErr w:type="spellEnd"/>
          </w:p>
        </w:tc>
      </w:tr>
      <w:tr w:rsidR="00F66D79" w:rsidRPr="00F66D79" w14:paraId="24DF8914" w14:textId="77777777" w:rsidTr="0093515D">
        <w:tc>
          <w:tcPr>
            <w:tcW w:w="3020" w:type="dxa"/>
            <w:shd w:val="clear" w:color="auto" w:fill="C4F8B8"/>
          </w:tcPr>
          <w:p w14:paraId="4A4FAD93" w14:textId="77777777" w:rsidR="00F66D79" w:rsidRPr="00F66D79" w:rsidRDefault="00F66D79" w:rsidP="009A19D0">
            <w:pPr>
              <w:autoSpaceDE w:val="0"/>
              <w:autoSpaceDN w:val="0"/>
              <w:spacing w:line="276" w:lineRule="auto"/>
              <w:rPr>
                <w:rFonts w:ascii="Arial" w:hAnsi="Arial" w:cs="Arial"/>
                <w:lang w:eastAsia="nl-NL"/>
              </w:rPr>
            </w:pPr>
            <w:r w:rsidRPr="00F66D79">
              <w:rPr>
                <w:rFonts w:ascii="Arial" w:hAnsi="Arial" w:cs="Arial"/>
              </w:rPr>
              <w:t>5</w:t>
            </w:r>
            <w:r w:rsidRPr="00F66D79">
              <w:rPr>
                <w:rFonts w:ascii="Arial" w:hAnsi="Arial" w:cs="Arial"/>
                <w:spacing w:val="-3"/>
              </w:rPr>
              <w:t xml:space="preserve"> </w:t>
            </w:r>
            <w:r w:rsidRPr="00F66D79">
              <w:rPr>
                <w:rFonts w:ascii="Arial" w:hAnsi="Arial" w:cs="Arial"/>
              </w:rPr>
              <w:t>of</w:t>
            </w:r>
            <w:r w:rsidRPr="00F66D79">
              <w:rPr>
                <w:rFonts w:ascii="Arial" w:hAnsi="Arial" w:cs="Arial"/>
                <w:spacing w:val="-2"/>
              </w:rPr>
              <w:t xml:space="preserve"> lager</w:t>
            </w:r>
          </w:p>
        </w:tc>
        <w:tc>
          <w:tcPr>
            <w:tcW w:w="3021" w:type="dxa"/>
            <w:shd w:val="clear" w:color="auto" w:fill="C4F8B8"/>
          </w:tcPr>
          <w:p w14:paraId="6DC2B272" w14:textId="77777777" w:rsidR="00F66D79" w:rsidRPr="00F66D79" w:rsidRDefault="00F66D79" w:rsidP="009A19D0">
            <w:pPr>
              <w:autoSpaceDE w:val="0"/>
              <w:autoSpaceDN w:val="0"/>
              <w:spacing w:line="276" w:lineRule="auto"/>
              <w:rPr>
                <w:rFonts w:ascii="Arial" w:hAnsi="Arial" w:cs="Arial"/>
                <w:lang w:eastAsia="nl-NL"/>
              </w:rPr>
            </w:pPr>
            <w:proofErr w:type="spellStart"/>
            <w:r w:rsidRPr="00F66D79">
              <w:rPr>
                <w:rFonts w:ascii="Arial" w:hAnsi="Arial" w:cs="Arial"/>
              </w:rPr>
              <w:t>Negatieve</w:t>
            </w:r>
            <w:proofErr w:type="spellEnd"/>
            <w:r w:rsidRPr="00F66D79">
              <w:rPr>
                <w:rFonts w:ascii="Arial" w:hAnsi="Arial" w:cs="Arial"/>
                <w:spacing w:val="-3"/>
              </w:rPr>
              <w:t xml:space="preserve"> </w:t>
            </w:r>
            <w:proofErr w:type="spellStart"/>
            <w:r w:rsidRPr="00F66D79">
              <w:rPr>
                <w:rFonts w:ascii="Arial" w:hAnsi="Arial" w:cs="Arial"/>
                <w:spacing w:val="-2"/>
              </w:rPr>
              <w:t>meerwaarde</w:t>
            </w:r>
            <w:proofErr w:type="spellEnd"/>
          </w:p>
        </w:tc>
        <w:tc>
          <w:tcPr>
            <w:tcW w:w="3021" w:type="dxa"/>
            <w:shd w:val="clear" w:color="auto" w:fill="C4F8B8"/>
          </w:tcPr>
          <w:p w14:paraId="6144BBA5" w14:textId="77777777" w:rsidR="00F66D79" w:rsidRPr="00F66D79" w:rsidRDefault="00F66D79" w:rsidP="009A19D0">
            <w:pPr>
              <w:autoSpaceDE w:val="0"/>
              <w:autoSpaceDN w:val="0"/>
              <w:spacing w:line="276" w:lineRule="auto"/>
              <w:rPr>
                <w:rFonts w:ascii="Arial" w:hAnsi="Arial" w:cs="Arial"/>
                <w:lang w:eastAsia="nl-NL"/>
              </w:rPr>
            </w:pPr>
            <w:r w:rsidRPr="00F66D79">
              <w:rPr>
                <w:rFonts w:ascii="Arial" w:hAnsi="Arial" w:cs="Arial"/>
              </w:rPr>
              <w:t>Knock</w:t>
            </w:r>
            <w:r w:rsidRPr="00F66D79">
              <w:rPr>
                <w:rFonts w:ascii="Arial" w:hAnsi="Arial" w:cs="Arial"/>
                <w:spacing w:val="-3"/>
              </w:rPr>
              <w:t xml:space="preserve"> </w:t>
            </w:r>
            <w:r w:rsidRPr="00F66D79">
              <w:rPr>
                <w:rFonts w:ascii="Arial" w:hAnsi="Arial" w:cs="Arial"/>
              </w:rPr>
              <w:t>Out,</w:t>
            </w:r>
            <w:r w:rsidRPr="00F66D79">
              <w:rPr>
                <w:rFonts w:ascii="Arial" w:hAnsi="Arial" w:cs="Arial"/>
                <w:spacing w:val="-1"/>
              </w:rPr>
              <w:t xml:space="preserve"> </w:t>
            </w:r>
            <w:proofErr w:type="spellStart"/>
            <w:r w:rsidRPr="00F66D79">
              <w:rPr>
                <w:rFonts w:ascii="Arial" w:hAnsi="Arial" w:cs="Arial"/>
              </w:rPr>
              <w:t>terzijde</w:t>
            </w:r>
            <w:proofErr w:type="spellEnd"/>
            <w:r w:rsidRPr="00F66D79">
              <w:rPr>
                <w:rFonts w:ascii="Arial" w:hAnsi="Arial" w:cs="Arial"/>
                <w:spacing w:val="-1"/>
              </w:rPr>
              <w:t xml:space="preserve"> </w:t>
            </w:r>
            <w:r w:rsidRPr="00F66D79">
              <w:rPr>
                <w:rFonts w:ascii="Arial" w:hAnsi="Arial" w:cs="Arial"/>
                <w:spacing w:val="-2"/>
              </w:rPr>
              <w:t>legging</w:t>
            </w:r>
          </w:p>
        </w:tc>
      </w:tr>
      <w:tr w:rsidR="00F66D79" w:rsidRPr="00F66D79" w14:paraId="523336F9" w14:textId="77777777" w:rsidTr="0093515D">
        <w:tc>
          <w:tcPr>
            <w:tcW w:w="3020" w:type="dxa"/>
            <w:shd w:val="clear" w:color="auto" w:fill="C4F8B8"/>
          </w:tcPr>
          <w:p w14:paraId="2E9A7977" w14:textId="77777777" w:rsidR="00F66D79" w:rsidRPr="00F66D79" w:rsidRDefault="00F66D79" w:rsidP="009A19D0">
            <w:pPr>
              <w:autoSpaceDE w:val="0"/>
              <w:autoSpaceDN w:val="0"/>
              <w:spacing w:line="276" w:lineRule="auto"/>
              <w:rPr>
                <w:rFonts w:ascii="Arial" w:hAnsi="Arial" w:cs="Arial"/>
                <w:lang w:eastAsia="nl-NL"/>
              </w:rPr>
            </w:pPr>
            <w:r w:rsidRPr="00F66D79">
              <w:rPr>
                <w:rFonts w:ascii="Arial" w:hAnsi="Arial" w:cs="Arial"/>
              </w:rPr>
              <w:t>6</w:t>
            </w:r>
          </w:p>
        </w:tc>
        <w:tc>
          <w:tcPr>
            <w:tcW w:w="3021" w:type="dxa"/>
            <w:shd w:val="clear" w:color="auto" w:fill="C4F8B8"/>
          </w:tcPr>
          <w:p w14:paraId="7732A2B8" w14:textId="77777777" w:rsidR="00F66D79" w:rsidRPr="00F66D79" w:rsidRDefault="00F66D79" w:rsidP="009A19D0">
            <w:pPr>
              <w:autoSpaceDE w:val="0"/>
              <w:autoSpaceDN w:val="0"/>
              <w:spacing w:line="276" w:lineRule="auto"/>
              <w:rPr>
                <w:rFonts w:ascii="Arial" w:hAnsi="Arial" w:cs="Arial"/>
                <w:lang w:eastAsia="nl-NL"/>
              </w:rPr>
            </w:pPr>
            <w:proofErr w:type="spellStart"/>
            <w:r w:rsidRPr="00F66D79">
              <w:rPr>
                <w:rFonts w:ascii="Arial" w:hAnsi="Arial" w:cs="Arial"/>
              </w:rPr>
              <w:t>Neutraal</w:t>
            </w:r>
            <w:proofErr w:type="spellEnd"/>
            <w:r w:rsidRPr="00F66D79">
              <w:rPr>
                <w:rFonts w:ascii="Arial" w:hAnsi="Arial" w:cs="Arial"/>
                <w:spacing w:val="-4"/>
              </w:rPr>
              <w:t xml:space="preserve"> </w:t>
            </w:r>
            <w:r w:rsidRPr="00F66D79">
              <w:rPr>
                <w:rFonts w:ascii="Arial" w:hAnsi="Arial" w:cs="Arial"/>
              </w:rPr>
              <w:t>(</w:t>
            </w:r>
            <w:proofErr w:type="spellStart"/>
            <w:r w:rsidRPr="00F66D79">
              <w:rPr>
                <w:rFonts w:ascii="Arial" w:hAnsi="Arial" w:cs="Arial"/>
              </w:rPr>
              <w:t>geen</w:t>
            </w:r>
            <w:proofErr w:type="spellEnd"/>
            <w:r w:rsidRPr="00F66D79">
              <w:rPr>
                <w:rFonts w:ascii="Arial" w:hAnsi="Arial" w:cs="Arial"/>
                <w:spacing w:val="-3"/>
              </w:rPr>
              <w:t xml:space="preserve"> </w:t>
            </w:r>
            <w:proofErr w:type="spellStart"/>
            <w:r w:rsidRPr="00F66D79">
              <w:rPr>
                <w:rFonts w:ascii="Arial" w:hAnsi="Arial" w:cs="Arial"/>
                <w:spacing w:val="-2"/>
              </w:rPr>
              <w:t>meerwaarde</w:t>
            </w:r>
            <w:proofErr w:type="spellEnd"/>
            <w:r w:rsidRPr="00F66D79">
              <w:rPr>
                <w:rFonts w:ascii="Arial" w:hAnsi="Arial" w:cs="Arial"/>
                <w:spacing w:val="-2"/>
              </w:rPr>
              <w:t>)</w:t>
            </w:r>
          </w:p>
        </w:tc>
        <w:tc>
          <w:tcPr>
            <w:tcW w:w="3021" w:type="dxa"/>
            <w:shd w:val="clear" w:color="auto" w:fill="C4F8B8"/>
          </w:tcPr>
          <w:p w14:paraId="6C995A89" w14:textId="77777777" w:rsidR="00F66D79" w:rsidRPr="00F66D79" w:rsidRDefault="00F66D79" w:rsidP="009A19D0">
            <w:pPr>
              <w:autoSpaceDE w:val="0"/>
              <w:autoSpaceDN w:val="0"/>
              <w:spacing w:line="276" w:lineRule="auto"/>
              <w:rPr>
                <w:rFonts w:ascii="Arial" w:hAnsi="Arial" w:cs="Arial"/>
                <w:lang w:eastAsia="nl-NL"/>
              </w:rPr>
            </w:pPr>
            <w:r w:rsidRPr="00F66D79">
              <w:rPr>
                <w:rFonts w:ascii="Arial" w:hAnsi="Arial" w:cs="Arial"/>
              </w:rPr>
              <w:t xml:space="preserve">20 </w:t>
            </w:r>
            <w:proofErr w:type="spellStart"/>
            <w:r w:rsidRPr="00F66D79">
              <w:rPr>
                <w:rFonts w:ascii="Arial" w:hAnsi="Arial" w:cs="Arial"/>
              </w:rPr>
              <w:t>punten</w:t>
            </w:r>
            <w:proofErr w:type="spellEnd"/>
          </w:p>
        </w:tc>
      </w:tr>
      <w:tr w:rsidR="00F66D79" w:rsidRPr="00F66D79" w14:paraId="66447B6D" w14:textId="77777777" w:rsidTr="0093515D">
        <w:tc>
          <w:tcPr>
            <w:tcW w:w="3020" w:type="dxa"/>
            <w:shd w:val="clear" w:color="auto" w:fill="C4F8B8"/>
          </w:tcPr>
          <w:p w14:paraId="11D0DC61" w14:textId="77777777" w:rsidR="00F66D79" w:rsidRPr="00F66D79" w:rsidRDefault="00F66D79" w:rsidP="009A19D0">
            <w:pPr>
              <w:autoSpaceDE w:val="0"/>
              <w:autoSpaceDN w:val="0"/>
              <w:spacing w:line="276" w:lineRule="auto"/>
              <w:rPr>
                <w:rFonts w:ascii="Arial" w:hAnsi="Arial" w:cs="Arial"/>
                <w:lang w:eastAsia="nl-NL"/>
              </w:rPr>
            </w:pPr>
            <w:r w:rsidRPr="00F66D79">
              <w:rPr>
                <w:rFonts w:ascii="Arial" w:hAnsi="Arial" w:cs="Arial"/>
              </w:rPr>
              <w:t>7</w:t>
            </w:r>
          </w:p>
        </w:tc>
        <w:tc>
          <w:tcPr>
            <w:tcW w:w="3021" w:type="dxa"/>
            <w:shd w:val="clear" w:color="auto" w:fill="C4F8B8"/>
          </w:tcPr>
          <w:p w14:paraId="14A33AA0" w14:textId="77777777" w:rsidR="00F66D79" w:rsidRPr="00F66D79" w:rsidRDefault="00F66D79" w:rsidP="009A19D0">
            <w:pPr>
              <w:autoSpaceDE w:val="0"/>
              <w:autoSpaceDN w:val="0"/>
              <w:spacing w:line="276" w:lineRule="auto"/>
              <w:rPr>
                <w:rFonts w:ascii="Arial" w:hAnsi="Arial" w:cs="Arial"/>
                <w:lang w:eastAsia="nl-NL"/>
              </w:rPr>
            </w:pPr>
            <w:proofErr w:type="spellStart"/>
            <w:r w:rsidRPr="00F66D79">
              <w:rPr>
                <w:rFonts w:ascii="Arial" w:hAnsi="Arial" w:cs="Arial"/>
              </w:rPr>
              <w:t>Voldoende</w:t>
            </w:r>
            <w:proofErr w:type="spellEnd"/>
            <w:r w:rsidRPr="00F66D79">
              <w:rPr>
                <w:rFonts w:ascii="Arial" w:hAnsi="Arial" w:cs="Arial"/>
                <w:spacing w:val="-1"/>
              </w:rPr>
              <w:t xml:space="preserve"> </w:t>
            </w:r>
            <w:r w:rsidRPr="00F66D79">
              <w:rPr>
                <w:rFonts w:ascii="Arial" w:hAnsi="Arial" w:cs="Arial"/>
                <w:spacing w:val="-2"/>
              </w:rPr>
              <w:t>(</w:t>
            </w:r>
            <w:proofErr w:type="spellStart"/>
            <w:r w:rsidRPr="00F66D79">
              <w:rPr>
                <w:rFonts w:ascii="Arial" w:hAnsi="Arial" w:cs="Arial"/>
                <w:spacing w:val="-2"/>
              </w:rPr>
              <w:t>meerwaarde</w:t>
            </w:r>
            <w:proofErr w:type="spellEnd"/>
            <w:r w:rsidRPr="00F66D79">
              <w:rPr>
                <w:rFonts w:ascii="Arial" w:hAnsi="Arial" w:cs="Arial"/>
                <w:spacing w:val="-2"/>
              </w:rPr>
              <w:t>)</w:t>
            </w:r>
          </w:p>
        </w:tc>
        <w:tc>
          <w:tcPr>
            <w:tcW w:w="3021" w:type="dxa"/>
            <w:shd w:val="clear" w:color="auto" w:fill="C4F8B8"/>
          </w:tcPr>
          <w:p w14:paraId="550CC73E" w14:textId="77777777" w:rsidR="00F66D79" w:rsidRPr="00F66D79" w:rsidRDefault="00F66D79" w:rsidP="009A19D0">
            <w:pPr>
              <w:autoSpaceDE w:val="0"/>
              <w:autoSpaceDN w:val="0"/>
              <w:spacing w:line="276" w:lineRule="auto"/>
              <w:rPr>
                <w:rFonts w:ascii="Arial" w:hAnsi="Arial" w:cs="Arial"/>
                <w:lang w:eastAsia="nl-NL"/>
              </w:rPr>
            </w:pPr>
            <w:r w:rsidRPr="00F66D79">
              <w:rPr>
                <w:rFonts w:ascii="Arial" w:hAnsi="Arial" w:cs="Arial"/>
              </w:rPr>
              <w:t xml:space="preserve">40 </w:t>
            </w:r>
            <w:proofErr w:type="spellStart"/>
            <w:r w:rsidRPr="00F66D79">
              <w:rPr>
                <w:rFonts w:ascii="Arial" w:hAnsi="Arial" w:cs="Arial"/>
              </w:rPr>
              <w:t>punten</w:t>
            </w:r>
            <w:proofErr w:type="spellEnd"/>
          </w:p>
        </w:tc>
      </w:tr>
      <w:tr w:rsidR="00F66D79" w:rsidRPr="00F66D79" w14:paraId="244ED6C6" w14:textId="77777777" w:rsidTr="0093515D">
        <w:tc>
          <w:tcPr>
            <w:tcW w:w="3020" w:type="dxa"/>
            <w:shd w:val="clear" w:color="auto" w:fill="C4F8B8"/>
          </w:tcPr>
          <w:p w14:paraId="6C3FDFA2" w14:textId="77777777" w:rsidR="00F66D79" w:rsidRPr="00F66D79" w:rsidRDefault="00F66D79" w:rsidP="009A19D0">
            <w:pPr>
              <w:autoSpaceDE w:val="0"/>
              <w:autoSpaceDN w:val="0"/>
              <w:spacing w:line="276" w:lineRule="auto"/>
              <w:rPr>
                <w:rFonts w:ascii="Arial" w:hAnsi="Arial" w:cs="Arial"/>
                <w:lang w:eastAsia="nl-NL"/>
              </w:rPr>
            </w:pPr>
            <w:r w:rsidRPr="00F66D79">
              <w:rPr>
                <w:rFonts w:ascii="Arial" w:hAnsi="Arial" w:cs="Arial"/>
              </w:rPr>
              <w:t>8</w:t>
            </w:r>
          </w:p>
        </w:tc>
        <w:tc>
          <w:tcPr>
            <w:tcW w:w="3021" w:type="dxa"/>
            <w:shd w:val="clear" w:color="auto" w:fill="C4F8B8"/>
          </w:tcPr>
          <w:p w14:paraId="69733E4A" w14:textId="77777777" w:rsidR="00F66D79" w:rsidRPr="00F66D79" w:rsidRDefault="00F66D79" w:rsidP="009A19D0">
            <w:pPr>
              <w:autoSpaceDE w:val="0"/>
              <w:autoSpaceDN w:val="0"/>
              <w:spacing w:line="276" w:lineRule="auto"/>
              <w:rPr>
                <w:rFonts w:ascii="Arial" w:hAnsi="Arial" w:cs="Arial"/>
                <w:lang w:eastAsia="nl-NL"/>
              </w:rPr>
            </w:pPr>
            <w:proofErr w:type="spellStart"/>
            <w:r w:rsidRPr="00F66D79">
              <w:rPr>
                <w:rFonts w:ascii="Arial" w:hAnsi="Arial" w:cs="Arial"/>
              </w:rPr>
              <w:t>Goed</w:t>
            </w:r>
            <w:proofErr w:type="spellEnd"/>
            <w:r w:rsidRPr="00F66D79">
              <w:rPr>
                <w:rFonts w:ascii="Arial" w:hAnsi="Arial" w:cs="Arial"/>
                <w:spacing w:val="-5"/>
              </w:rPr>
              <w:t xml:space="preserve"> </w:t>
            </w:r>
            <w:r w:rsidRPr="00F66D79">
              <w:rPr>
                <w:rFonts w:ascii="Arial" w:hAnsi="Arial" w:cs="Arial"/>
              </w:rPr>
              <w:t>(</w:t>
            </w:r>
            <w:proofErr w:type="spellStart"/>
            <w:r w:rsidRPr="00F66D79">
              <w:rPr>
                <w:rFonts w:ascii="Arial" w:hAnsi="Arial" w:cs="Arial"/>
              </w:rPr>
              <w:t>enigszins</w:t>
            </w:r>
            <w:proofErr w:type="spellEnd"/>
            <w:r w:rsidRPr="00F66D79">
              <w:rPr>
                <w:rFonts w:ascii="Arial" w:hAnsi="Arial" w:cs="Arial"/>
                <w:spacing w:val="-2"/>
              </w:rPr>
              <w:t xml:space="preserve"> </w:t>
            </w:r>
            <w:proofErr w:type="spellStart"/>
            <w:r w:rsidRPr="00F66D79">
              <w:rPr>
                <w:rFonts w:ascii="Arial" w:hAnsi="Arial" w:cs="Arial"/>
                <w:spacing w:val="-2"/>
              </w:rPr>
              <w:t>meerwaarde</w:t>
            </w:r>
            <w:proofErr w:type="spellEnd"/>
            <w:r w:rsidRPr="00F66D79">
              <w:rPr>
                <w:rFonts w:ascii="Arial" w:hAnsi="Arial" w:cs="Arial"/>
                <w:spacing w:val="-2"/>
              </w:rPr>
              <w:t>)</w:t>
            </w:r>
          </w:p>
        </w:tc>
        <w:tc>
          <w:tcPr>
            <w:tcW w:w="3021" w:type="dxa"/>
            <w:shd w:val="clear" w:color="auto" w:fill="C4F8B8"/>
          </w:tcPr>
          <w:p w14:paraId="05298137" w14:textId="77777777" w:rsidR="00F66D79" w:rsidRPr="00F66D79" w:rsidRDefault="00F66D79" w:rsidP="009A19D0">
            <w:pPr>
              <w:autoSpaceDE w:val="0"/>
              <w:autoSpaceDN w:val="0"/>
              <w:spacing w:line="276" w:lineRule="auto"/>
              <w:rPr>
                <w:rFonts w:ascii="Arial" w:hAnsi="Arial" w:cs="Arial"/>
                <w:lang w:eastAsia="nl-NL"/>
              </w:rPr>
            </w:pPr>
            <w:r w:rsidRPr="00F66D79">
              <w:rPr>
                <w:rFonts w:ascii="Arial" w:hAnsi="Arial" w:cs="Arial"/>
              </w:rPr>
              <w:t xml:space="preserve">60 </w:t>
            </w:r>
            <w:proofErr w:type="spellStart"/>
            <w:r w:rsidRPr="00F66D79">
              <w:rPr>
                <w:rFonts w:ascii="Arial" w:hAnsi="Arial" w:cs="Arial"/>
              </w:rPr>
              <w:t>punten</w:t>
            </w:r>
            <w:proofErr w:type="spellEnd"/>
          </w:p>
        </w:tc>
      </w:tr>
      <w:tr w:rsidR="00F66D79" w:rsidRPr="00F66D79" w14:paraId="5A99512D" w14:textId="77777777" w:rsidTr="0093515D">
        <w:tc>
          <w:tcPr>
            <w:tcW w:w="3020" w:type="dxa"/>
            <w:shd w:val="clear" w:color="auto" w:fill="C4F8B8"/>
          </w:tcPr>
          <w:p w14:paraId="7F9241D1" w14:textId="77777777" w:rsidR="00F66D79" w:rsidRPr="00F66D79" w:rsidRDefault="00F66D79" w:rsidP="009A19D0">
            <w:pPr>
              <w:autoSpaceDE w:val="0"/>
              <w:autoSpaceDN w:val="0"/>
              <w:spacing w:line="276" w:lineRule="auto"/>
              <w:rPr>
                <w:rFonts w:ascii="Arial" w:hAnsi="Arial" w:cs="Arial"/>
                <w:lang w:eastAsia="nl-NL"/>
              </w:rPr>
            </w:pPr>
            <w:r w:rsidRPr="00F66D79">
              <w:rPr>
                <w:rFonts w:ascii="Arial" w:hAnsi="Arial" w:cs="Arial"/>
              </w:rPr>
              <w:t>9</w:t>
            </w:r>
          </w:p>
        </w:tc>
        <w:tc>
          <w:tcPr>
            <w:tcW w:w="3021" w:type="dxa"/>
            <w:shd w:val="clear" w:color="auto" w:fill="C4F8B8"/>
          </w:tcPr>
          <w:p w14:paraId="28F3F19A" w14:textId="77777777" w:rsidR="00F66D79" w:rsidRPr="00F66D79" w:rsidRDefault="00F66D79" w:rsidP="009A19D0">
            <w:pPr>
              <w:autoSpaceDE w:val="0"/>
              <w:autoSpaceDN w:val="0"/>
              <w:spacing w:line="276" w:lineRule="auto"/>
              <w:rPr>
                <w:rFonts w:ascii="Arial" w:hAnsi="Arial" w:cs="Arial"/>
                <w:lang w:eastAsia="nl-NL"/>
              </w:rPr>
            </w:pPr>
            <w:r w:rsidRPr="00F66D79">
              <w:rPr>
                <w:rFonts w:ascii="Arial" w:hAnsi="Arial" w:cs="Arial"/>
              </w:rPr>
              <w:t>Zeer</w:t>
            </w:r>
            <w:r w:rsidRPr="00F66D79">
              <w:rPr>
                <w:rFonts w:ascii="Arial" w:hAnsi="Arial" w:cs="Arial"/>
                <w:spacing w:val="-3"/>
              </w:rPr>
              <w:t xml:space="preserve"> </w:t>
            </w:r>
            <w:proofErr w:type="spellStart"/>
            <w:r w:rsidRPr="00F66D79">
              <w:rPr>
                <w:rFonts w:ascii="Arial" w:hAnsi="Arial" w:cs="Arial"/>
              </w:rPr>
              <w:t>goed</w:t>
            </w:r>
            <w:proofErr w:type="spellEnd"/>
            <w:r w:rsidRPr="00F66D79">
              <w:rPr>
                <w:rFonts w:ascii="Arial" w:hAnsi="Arial" w:cs="Arial"/>
                <w:spacing w:val="-2"/>
              </w:rPr>
              <w:t xml:space="preserve"> </w:t>
            </w:r>
            <w:r w:rsidRPr="00F66D79">
              <w:rPr>
                <w:rFonts w:ascii="Arial" w:hAnsi="Arial" w:cs="Arial"/>
              </w:rPr>
              <w:t>(</w:t>
            </w:r>
            <w:proofErr w:type="spellStart"/>
            <w:r w:rsidRPr="00F66D79">
              <w:rPr>
                <w:rFonts w:ascii="Arial" w:hAnsi="Arial" w:cs="Arial"/>
              </w:rPr>
              <w:t>aanzienlijke</w:t>
            </w:r>
            <w:proofErr w:type="spellEnd"/>
            <w:r w:rsidRPr="00F66D79">
              <w:rPr>
                <w:rFonts w:ascii="Arial" w:hAnsi="Arial" w:cs="Arial"/>
                <w:spacing w:val="-2"/>
              </w:rPr>
              <w:t xml:space="preserve"> </w:t>
            </w:r>
            <w:proofErr w:type="spellStart"/>
            <w:r w:rsidRPr="00F66D79">
              <w:rPr>
                <w:rFonts w:ascii="Arial" w:hAnsi="Arial" w:cs="Arial"/>
                <w:spacing w:val="-2"/>
              </w:rPr>
              <w:t>meerwaarde</w:t>
            </w:r>
            <w:proofErr w:type="spellEnd"/>
            <w:r w:rsidRPr="00F66D79">
              <w:rPr>
                <w:rFonts w:ascii="Arial" w:hAnsi="Arial" w:cs="Arial"/>
                <w:spacing w:val="-2"/>
              </w:rPr>
              <w:t>)</w:t>
            </w:r>
          </w:p>
        </w:tc>
        <w:tc>
          <w:tcPr>
            <w:tcW w:w="3021" w:type="dxa"/>
            <w:shd w:val="clear" w:color="auto" w:fill="C4F8B8"/>
          </w:tcPr>
          <w:p w14:paraId="31887265" w14:textId="77777777" w:rsidR="00F66D79" w:rsidRPr="00F66D79" w:rsidRDefault="00F66D79" w:rsidP="009A19D0">
            <w:pPr>
              <w:autoSpaceDE w:val="0"/>
              <w:autoSpaceDN w:val="0"/>
              <w:spacing w:line="276" w:lineRule="auto"/>
              <w:rPr>
                <w:rFonts w:ascii="Arial" w:hAnsi="Arial" w:cs="Arial"/>
                <w:lang w:eastAsia="nl-NL"/>
              </w:rPr>
            </w:pPr>
            <w:r w:rsidRPr="00F66D79">
              <w:rPr>
                <w:rFonts w:ascii="Arial" w:hAnsi="Arial" w:cs="Arial"/>
              </w:rPr>
              <w:t xml:space="preserve">80 </w:t>
            </w:r>
            <w:proofErr w:type="spellStart"/>
            <w:r w:rsidRPr="00F66D79">
              <w:rPr>
                <w:rFonts w:ascii="Arial" w:hAnsi="Arial" w:cs="Arial"/>
              </w:rPr>
              <w:t>punten</w:t>
            </w:r>
            <w:proofErr w:type="spellEnd"/>
          </w:p>
        </w:tc>
      </w:tr>
      <w:tr w:rsidR="00F66D79" w:rsidRPr="00F66D79" w14:paraId="03434494" w14:textId="77777777" w:rsidTr="0093515D">
        <w:tc>
          <w:tcPr>
            <w:tcW w:w="3020" w:type="dxa"/>
            <w:shd w:val="clear" w:color="auto" w:fill="C4F8B8"/>
          </w:tcPr>
          <w:p w14:paraId="46CC05F0" w14:textId="77777777" w:rsidR="00F66D79" w:rsidRPr="00F66D79" w:rsidRDefault="00F66D79" w:rsidP="009A19D0">
            <w:pPr>
              <w:autoSpaceDE w:val="0"/>
              <w:autoSpaceDN w:val="0"/>
              <w:spacing w:line="276" w:lineRule="auto"/>
              <w:rPr>
                <w:rFonts w:ascii="Arial" w:hAnsi="Arial" w:cs="Arial"/>
                <w:lang w:eastAsia="nl-NL"/>
              </w:rPr>
            </w:pPr>
            <w:r w:rsidRPr="00F66D79">
              <w:rPr>
                <w:rFonts w:ascii="Arial" w:hAnsi="Arial" w:cs="Arial"/>
              </w:rPr>
              <w:lastRenderedPageBreak/>
              <w:t>10</w:t>
            </w:r>
          </w:p>
        </w:tc>
        <w:tc>
          <w:tcPr>
            <w:tcW w:w="3021" w:type="dxa"/>
            <w:shd w:val="clear" w:color="auto" w:fill="C4F8B8"/>
          </w:tcPr>
          <w:p w14:paraId="1C0C92D2" w14:textId="77777777" w:rsidR="00F66D79" w:rsidRPr="00F66D79" w:rsidRDefault="00F66D79" w:rsidP="009A19D0">
            <w:pPr>
              <w:pStyle w:val="TableParagraph"/>
              <w:spacing w:line="239" w:lineRule="exact"/>
              <w:ind w:left="109"/>
              <w:rPr>
                <w:rFonts w:ascii="Arial" w:hAnsi="Arial" w:cs="Arial"/>
                <w:sz w:val="20"/>
              </w:rPr>
            </w:pPr>
            <w:r w:rsidRPr="00F66D79">
              <w:rPr>
                <w:rFonts w:ascii="Arial" w:hAnsi="Arial" w:cs="Arial"/>
                <w:sz w:val="20"/>
              </w:rPr>
              <w:t>Uitstekend</w:t>
            </w:r>
            <w:r w:rsidRPr="00F66D79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F66D79">
              <w:rPr>
                <w:rFonts w:ascii="Arial" w:hAnsi="Arial" w:cs="Arial"/>
                <w:sz w:val="20"/>
              </w:rPr>
              <w:t>(maximaal</w:t>
            </w:r>
            <w:r w:rsidRPr="00F66D79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F66D79">
              <w:rPr>
                <w:rFonts w:ascii="Arial" w:hAnsi="Arial" w:cs="Arial"/>
                <w:spacing w:val="-2"/>
                <w:sz w:val="20"/>
              </w:rPr>
              <w:t>denkbare</w:t>
            </w:r>
          </w:p>
          <w:p w14:paraId="29693278" w14:textId="77777777" w:rsidR="00F66D79" w:rsidRPr="00F66D79" w:rsidRDefault="00F66D79" w:rsidP="009A19D0">
            <w:pPr>
              <w:autoSpaceDE w:val="0"/>
              <w:autoSpaceDN w:val="0"/>
              <w:spacing w:line="276" w:lineRule="auto"/>
              <w:rPr>
                <w:rFonts w:ascii="Arial" w:hAnsi="Arial" w:cs="Arial"/>
                <w:lang w:eastAsia="nl-NL"/>
              </w:rPr>
            </w:pPr>
            <w:proofErr w:type="spellStart"/>
            <w:r w:rsidRPr="00F66D79">
              <w:rPr>
                <w:rFonts w:ascii="Arial" w:hAnsi="Arial" w:cs="Arial"/>
                <w:spacing w:val="-2"/>
              </w:rPr>
              <w:t>meerwaarde</w:t>
            </w:r>
            <w:proofErr w:type="spellEnd"/>
            <w:r w:rsidRPr="00F66D79">
              <w:rPr>
                <w:rFonts w:ascii="Arial" w:hAnsi="Arial" w:cs="Arial"/>
                <w:spacing w:val="-2"/>
              </w:rPr>
              <w:t>)</w:t>
            </w:r>
          </w:p>
        </w:tc>
        <w:tc>
          <w:tcPr>
            <w:tcW w:w="3021" w:type="dxa"/>
            <w:shd w:val="clear" w:color="auto" w:fill="C4F8B8"/>
          </w:tcPr>
          <w:p w14:paraId="43C1F791" w14:textId="77777777" w:rsidR="00F66D79" w:rsidRPr="00F66D79" w:rsidRDefault="00F66D79" w:rsidP="009A19D0">
            <w:pPr>
              <w:autoSpaceDE w:val="0"/>
              <w:autoSpaceDN w:val="0"/>
              <w:spacing w:line="276" w:lineRule="auto"/>
              <w:rPr>
                <w:rFonts w:ascii="Arial" w:hAnsi="Arial" w:cs="Arial"/>
                <w:lang w:eastAsia="nl-NL"/>
              </w:rPr>
            </w:pPr>
            <w:r w:rsidRPr="00F66D79">
              <w:rPr>
                <w:rFonts w:ascii="Arial" w:hAnsi="Arial" w:cs="Arial"/>
              </w:rPr>
              <w:t xml:space="preserve">100 </w:t>
            </w:r>
            <w:proofErr w:type="spellStart"/>
            <w:r w:rsidRPr="00F66D79">
              <w:rPr>
                <w:rFonts w:ascii="Arial" w:hAnsi="Arial" w:cs="Arial"/>
              </w:rPr>
              <w:t>punten</w:t>
            </w:r>
            <w:proofErr w:type="spellEnd"/>
          </w:p>
        </w:tc>
      </w:tr>
    </w:tbl>
    <w:p w14:paraId="2DB31A5F" w14:textId="77777777" w:rsidR="00F66D79" w:rsidRPr="00F66D79" w:rsidRDefault="00F66D79" w:rsidP="00F66D79">
      <w:pPr>
        <w:rPr>
          <w:rFonts w:ascii="Arial" w:hAnsi="Arial" w:cs="Arial"/>
        </w:rPr>
      </w:pPr>
    </w:p>
    <w:sectPr w:rsidR="00F66D79" w:rsidRPr="00F66D7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67206975">
    <w:abstractNumId w:val="8"/>
  </w:num>
  <w:num w:numId="2" w16cid:durableId="2012640934">
    <w:abstractNumId w:val="6"/>
  </w:num>
  <w:num w:numId="3" w16cid:durableId="2115203582">
    <w:abstractNumId w:val="5"/>
  </w:num>
  <w:num w:numId="4" w16cid:durableId="1530221252">
    <w:abstractNumId w:val="4"/>
  </w:num>
  <w:num w:numId="5" w16cid:durableId="882327951">
    <w:abstractNumId w:val="7"/>
  </w:num>
  <w:num w:numId="6" w16cid:durableId="786506257">
    <w:abstractNumId w:val="3"/>
  </w:num>
  <w:num w:numId="7" w16cid:durableId="1317224793">
    <w:abstractNumId w:val="2"/>
  </w:num>
  <w:num w:numId="8" w16cid:durableId="48115764">
    <w:abstractNumId w:val="1"/>
  </w:num>
  <w:num w:numId="9" w16cid:durableId="10512246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7520C3"/>
    <w:rsid w:val="0093515D"/>
    <w:rsid w:val="009C545E"/>
    <w:rsid w:val="00AA1D8D"/>
    <w:rsid w:val="00B47730"/>
    <w:rsid w:val="00CB0664"/>
    <w:rsid w:val="00D068AB"/>
    <w:rsid w:val="00F66D7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56A607"/>
  <w14:defaultImageDpi w14:val="300"/>
  <w15:docId w15:val="{B094E569-6FCB-4272-B501-628048BA0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693F"/>
  </w:style>
  <w:style w:type="paragraph" w:styleId="Kop1">
    <w:name w:val="heading 1"/>
    <w:basedOn w:val="Standaard"/>
    <w:next w:val="Standaard"/>
    <w:link w:val="Kop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18BF"/>
  </w:style>
  <w:style w:type="paragraph" w:styleId="Voettekst">
    <w:name w:val="footer"/>
    <w:basedOn w:val="Standaard"/>
    <w:link w:val="Voet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18BF"/>
  </w:style>
  <w:style w:type="paragraph" w:styleId="Geenafstand">
    <w:name w:val="No Spacing"/>
    <w:uiPriority w:val="1"/>
    <w:qFormat/>
    <w:rsid w:val="00FC693F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ard"/>
    <w:next w:val="Standaard"/>
    <w:link w:val="Tite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FC693F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AA1D8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A1D8D"/>
  </w:style>
  <w:style w:type="paragraph" w:styleId="Plattetekst2">
    <w:name w:val="Body Text 2"/>
    <w:basedOn w:val="Standaard"/>
    <w:link w:val="Plattetekst2Char"/>
    <w:uiPriority w:val="99"/>
    <w:unhideWhenUsed/>
    <w:rsid w:val="00AA1D8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AA1D8D"/>
  </w:style>
  <w:style w:type="paragraph" w:styleId="Plattetekst3">
    <w:name w:val="Body Text 3"/>
    <w:basedOn w:val="Standaard"/>
    <w:link w:val="Platteteks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AA1D8D"/>
    <w:rPr>
      <w:sz w:val="16"/>
      <w:szCs w:val="16"/>
    </w:rPr>
  </w:style>
  <w:style w:type="paragraph" w:styleId="Lijst">
    <w:name w:val="List"/>
    <w:basedOn w:val="Standaard"/>
    <w:uiPriority w:val="99"/>
    <w:unhideWhenUsed/>
    <w:rsid w:val="00AA1D8D"/>
    <w:pPr>
      <w:ind w:left="360" w:hanging="360"/>
      <w:contextualSpacing/>
    </w:pPr>
  </w:style>
  <w:style w:type="paragraph" w:styleId="Lijst2">
    <w:name w:val="List 2"/>
    <w:basedOn w:val="Standaard"/>
    <w:uiPriority w:val="99"/>
    <w:unhideWhenUsed/>
    <w:rsid w:val="00326F90"/>
    <w:pPr>
      <w:ind w:left="720" w:hanging="360"/>
      <w:contextualSpacing/>
    </w:pPr>
  </w:style>
  <w:style w:type="paragraph" w:styleId="Lijst3">
    <w:name w:val="List 3"/>
    <w:basedOn w:val="Standaard"/>
    <w:uiPriority w:val="99"/>
    <w:unhideWhenUsed/>
    <w:rsid w:val="00326F90"/>
    <w:pPr>
      <w:ind w:left="1080" w:hanging="360"/>
      <w:contextualSpacing/>
    </w:pPr>
  </w:style>
  <w:style w:type="paragraph" w:styleId="Lijstopsomteken">
    <w:name w:val="List Bullet"/>
    <w:basedOn w:val="Standaard"/>
    <w:uiPriority w:val="99"/>
    <w:unhideWhenUsed/>
    <w:rsid w:val="00326F90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326F90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326F90"/>
    <w:pPr>
      <w:numPr>
        <w:numId w:val="3"/>
      </w:numPr>
      <w:contextualSpacing/>
    </w:pPr>
  </w:style>
  <w:style w:type="paragraph" w:styleId="Lijstnummering">
    <w:name w:val="List Number"/>
    <w:basedOn w:val="Standaard"/>
    <w:uiPriority w:val="99"/>
    <w:unhideWhenUsed/>
    <w:rsid w:val="00326F90"/>
    <w:pPr>
      <w:numPr>
        <w:numId w:val="5"/>
      </w:numPr>
      <w:contextualSpacing/>
    </w:pPr>
  </w:style>
  <w:style w:type="paragraph" w:styleId="Lijstnummering2">
    <w:name w:val="List Number 2"/>
    <w:basedOn w:val="Standaard"/>
    <w:uiPriority w:val="99"/>
    <w:unhideWhenUsed/>
    <w:rsid w:val="0029639D"/>
    <w:pPr>
      <w:numPr>
        <w:numId w:val="6"/>
      </w:numPr>
      <w:contextualSpacing/>
    </w:pPr>
  </w:style>
  <w:style w:type="paragraph" w:styleId="Lijstnummering3">
    <w:name w:val="List Number 3"/>
    <w:basedOn w:val="Standaard"/>
    <w:uiPriority w:val="99"/>
    <w:unhideWhenUsed/>
    <w:rsid w:val="0029639D"/>
    <w:pPr>
      <w:numPr>
        <w:numId w:val="7"/>
      </w:numPr>
      <w:contextualSpacing/>
    </w:pPr>
  </w:style>
  <w:style w:type="paragraph" w:styleId="Lijstvoortzetting">
    <w:name w:val="List Continue"/>
    <w:basedOn w:val="Standaard"/>
    <w:uiPriority w:val="99"/>
    <w:unhideWhenUsed/>
    <w:rsid w:val="0029639D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unhideWhenUsed/>
    <w:rsid w:val="0029639D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unhideWhenUsed/>
    <w:rsid w:val="0029639D"/>
    <w:pPr>
      <w:spacing w:after="120"/>
      <w:ind w:left="1080"/>
      <w:contextualSpacing/>
    </w:pPr>
  </w:style>
  <w:style w:type="paragraph" w:styleId="Macrotekst">
    <w:name w:val="macro"/>
    <w:link w:val="Macroteks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rsid w:val="0029639D"/>
    <w:rPr>
      <w:rFonts w:ascii="Courier" w:hAnsi="Courier"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FC693F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FC693F"/>
    <w:rPr>
      <w:i/>
      <w:iC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FC693F"/>
    <w:rPr>
      <w:b/>
      <w:bCs/>
    </w:rPr>
  </w:style>
  <w:style w:type="character" w:styleId="Nadruk">
    <w:name w:val="Emphasis"/>
    <w:basedOn w:val="Standaardalinea-lettertype"/>
    <w:uiPriority w:val="20"/>
    <w:qFormat/>
    <w:rsid w:val="00FC693F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C693F"/>
    <w:rPr>
      <w:b/>
      <w:bCs/>
      <w:i/>
      <w:iCs/>
      <w:color w:val="4F81BD" w:themeColor="accent1"/>
    </w:rPr>
  </w:style>
  <w:style w:type="character" w:styleId="Subtielebenadrukking">
    <w:name w:val="Subtle Emphasis"/>
    <w:basedOn w:val="Standaardalinea-lettertype"/>
    <w:uiPriority w:val="19"/>
    <w:qFormat/>
    <w:rsid w:val="00FC693F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C693F"/>
    <w:rPr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C693F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C693F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C693F"/>
    <w:pPr>
      <w:outlineLvl w:val="9"/>
    </w:pPr>
  </w:style>
  <w:style w:type="table" w:styleId="Tabelraster">
    <w:name w:val="Table Grid"/>
    <w:basedOn w:val="Standaardtabel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raster">
    <w:name w:val="Light Grid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Gemiddeldearcering1">
    <w:name w:val="Medium Shading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onkerelijst">
    <w:name w:val="Dark List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leurrijkearcering">
    <w:name w:val="Colorful Shading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raster">
    <w:name w:val="Colorful Grid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ableParagraph">
    <w:name w:val="Table Paragraph"/>
    <w:basedOn w:val="Standaard"/>
    <w:uiPriority w:val="1"/>
    <w:qFormat/>
    <w:rsid w:val="00F66D79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936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1104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Bayram Otmani</cp:lastModifiedBy>
  <cp:revision>2</cp:revision>
  <dcterms:created xsi:type="dcterms:W3CDTF">2026-04-16T13:07:00Z</dcterms:created>
  <dcterms:modified xsi:type="dcterms:W3CDTF">2026-04-16T13:07:00Z</dcterms:modified>
  <cp:category/>
</cp:coreProperties>
</file>