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A9BB94" w14:textId="5EE9D19C" w:rsidR="00583EA0" w:rsidRDefault="00F16E1D" w:rsidP="00583EA0">
      <w:pPr>
        <w:pStyle w:val="Bijlageondertitel"/>
        <w:numPr>
          <w:ilvl w:val="0"/>
          <w:numId w:val="0"/>
        </w:numPr>
      </w:pPr>
      <w:bookmarkStart w:id="0" w:name="_Toc494107698"/>
      <w:bookmarkStart w:id="1" w:name="_Toc490149778"/>
      <w:bookmarkStart w:id="2" w:name="_Toc457922946"/>
      <w:bookmarkStart w:id="3" w:name="_Toc457922920"/>
      <w:bookmarkStart w:id="4" w:name="_Toc457495527"/>
      <w:bookmarkStart w:id="5" w:name="_Toc457480017"/>
      <w:bookmarkStart w:id="6" w:name="_Toc456857221"/>
      <w:bookmarkStart w:id="7" w:name="_Toc440039606"/>
      <w:bookmarkStart w:id="8" w:name="_Toc428742903"/>
      <w:bookmarkStart w:id="9" w:name="_Toc417311097"/>
      <w:bookmarkStart w:id="10" w:name="_Toc417245487"/>
      <w:r>
        <w:t xml:space="preserve">Bijlage </w:t>
      </w:r>
      <w:r w:rsidR="00EA4A9D" w:rsidRPr="00EA4A9D">
        <w:t>2</w:t>
      </w:r>
      <w:r w:rsidRPr="00EA4A9D">
        <w:t xml:space="preserve"> </w:t>
      </w:r>
      <w:r>
        <w:t xml:space="preserve">– </w:t>
      </w:r>
      <w:r w:rsidR="00583EA0">
        <w:t>Modelformulier referentiewerken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098DD291" w14:textId="77777777" w:rsidR="00583EA0" w:rsidRDefault="00583EA0" w:rsidP="00583EA0">
      <w:r>
        <w:t>De grijze teksten met toelichting in de gele velden dienen te worden vervangen door invullingen van de gegadigde.</w:t>
      </w:r>
    </w:p>
    <w:p w14:paraId="20D3C830" w14:textId="77777777" w:rsidR="00583EA0" w:rsidRDefault="00583EA0" w:rsidP="00583EA0"/>
    <w:tbl>
      <w:tblPr>
        <w:tblW w:w="0" w:type="auto"/>
        <w:tblInd w:w="-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386"/>
        <w:gridCol w:w="3562"/>
        <w:gridCol w:w="4631"/>
      </w:tblGrid>
      <w:tr w:rsidR="00583EA0" w14:paraId="401E57D4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3A629" w14:textId="77777777"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A7319" w14:textId="77777777" w:rsidR="00583EA0" w:rsidRDefault="00583EA0">
            <w:r>
              <w:t>Inschrijver</w:t>
            </w:r>
          </w:p>
        </w:tc>
      </w:tr>
      <w:tr w:rsidR="00583EA0" w14:paraId="795DB684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C405F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E6CFB" w14:textId="77777777" w:rsidR="00583EA0" w:rsidRDefault="00583EA0">
            <w:r>
              <w:t>Naam: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0D07A550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gegadigde</w:t>
            </w:r>
          </w:p>
        </w:tc>
      </w:tr>
      <w:tr w:rsidR="00583EA0" w14:paraId="647C1976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FD899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515C4" w14:textId="77777777" w:rsidR="00583EA0" w:rsidRDefault="00583EA0">
            <w:r>
              <w:t>Adres / Postcode vestigingsplaats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1370ABD0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Postcode en plaats vestiging gegadigde</w:t>
            </w:r>
          </w:p>
        </w:tc>
      </w:tr>
      <w:tr w:rsidR="00583EA0" w14:paraId="3C69AC02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9A7FA" w14:textId="77777777"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DC8B6" w14:textId="77777777" w:rsidR="00583EA0" w:rsidRDefault="00583EA0">
            <w:r>
              <w:t xml:space="preserve">Referentieproject </w:t>
            </w:r>
          </w:p>
        </w:tc>
      </w:tr>
      <w:tr w:rsidR="00583EA0" w14:paraId="4AEA5415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8A3EA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52405" w14:textId="77777777" w:rsidR="00583EA0" w:rsidRDefault="00583EA0">
            <w:r>
              <w:t>Nummer referentieproject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533AFC1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Nr.</w:t>
            </w:r>
          </w:p>
        </w:tc>
      </w:tr>
      <w:tr w:rsidR="00583EA0" w14:paraId="5D1A6AEA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882B9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BA58F" w14:textId="77777777" w:rsidR="00583EA0" w:rsidRDefault="00583EA0">
            <w:r>
              <w:t>Referentieproject (naam)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4CFB3B2F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project</w:t>
            </w:r>
          </w:p>
        </w:tc>
      </w:tr>
      <w:tr w:rsidR="00583EA0" w14:paraId="259A90C7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481FA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B2E09" w14:textId="77777777" w:rsidR="00583EA0" w:rsidRDefault="00583EA0">
            <w:r>
              <w:t>Referentie heeft betrekking op:</w:t>
            </w:r>
          </w:p>
          <w:p w14:paraId="4FA1DD6B" w14:textId="77777777" w:rsidR="00583EA0" w:rsidRDefault="00583EA0">
            <w:r>
              <w:t xml:space="preserve"> </w:t>
            </w:r>
          </w:p>
          <w:p w14:paraId="0FB83D06" w14:textId="77777777" w:rsidR="00583EA0" w:rsidRDefault="00583EA0"/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A09B8EB" w14:textId="05C612DF" w:rsidR="00A51B1B" w:rsidRDefault="00583EA0" w:rsidP="00A51B1B">
            <w:r>
              <w:sym w:font="Wingdings" w:char="F06F"/>
            </w:r>
            <w:r>
              <w:t xml:space="preserve">  Kerncompetentie </w:t>
            </w:r>
          </w:p>
          <w:p w14:paraId="6AF073E2" w14:textId="2216B8D9" w:rsidR="00583EA0" w:rsidRDefault="00583EA0"/>
        </w:tc>
      </w:tr>
      <w:tr w:rsidR="00583EA0" w14:paraId="3139F875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0D685" w14:textId="77777777"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276F2" w14:textId="77777777" w:rsidR="00583EA0" w:rsidRDefault="00583EA0">
            <w:r>
              <w:t>Naam en adres opdrachtgever:</w:t>
            </w:r>
          </w:p>
        </w:tc>
      </w:tr>
      <w:tr w:rsidR="00583EA0" w14:paraId="71F07A07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D727A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D8138" w14:textId="77777777" w:rsidR="00583EA0" w:rsidRDefault="00583EA0">
            <w:r>
              <w:t>Aanbesteder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13F32573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opdrachtgever</w:t>
            </w:r>
          </w:p>
        </w:tc>
      </w:tr>
      <w:tr w:rsidR="00583EA0" w14:paraId="619B457A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642CC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D6773" w14:textId="77777777" w:rsidR="00583EA0" w:rsidRDefault="00583EA0">
            <w:r>
              <w:t>Contactpersoon bij de opdrachtgever: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B366A5D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contactpersoon opdrachtgever</w:t>
            </w:r>
          </w:p>
        </w:tc>
      </w:tr>
      <w:tr w:rsidR="00583EA0" w14:paraId="3EE9DE35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55567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A2277" w14:textId="77777777" w:rsidR="00583EA0" w:rsidRDefault="00583EA0">
            <w:r>
              <w:t>Contactgegevens contactpersoon bij de opdrachtgever: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57B90519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Telefoonnummer:</w:t>
            </w:r>
          </w:p>
          <w:p w14:paraId="70057010" w14:textId="77777777" w:rsidR="00583EA0" w:rsidRDefault="00583EA0">
            <w:pPr>
              <w:rPr>
                <w:highlight w:val="lightGray"/>
              </w:rPr>
            </w:pPr>
          </w:p>
          <w:p w14:paraId="1BA909CE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E-mail adres:</w:t>
            </w:r>
          </w:p>
        </w:tc>
      </w:tr>
      <w:tr w:rsidR="00583EA0" w14:paraId="2751C2D2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E5DD6" w14:textId="77777777"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2B8A1" w14:textId="77777777" w:rsidR="00583EA0" w:rsidRDefault="00583EA0">
            <w:r>
              <w:t>Nadere informatie referentieproject</w:t>
            </w:r>
          </w:p>
        </w:tc>
      </w:tr>
      <w:tr w:rsidR="00583EA0" w14:paraId="3103EAC6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BACF6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71577" w14:textId="77777777" w:rsidR="00583EA0" w:rsidRDefault="00583EA0">
            <w:r>
              <w:t>Locatie van het referentiewerk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279F1D45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Locatiegegevens / adres.</w:t>
            </w:r>
          </w:p>
          <w:p w14:paraId="1E32ABE6" w14:textId="77777777" w:rsidR="00583EA0" w:rsidRDefault="00583EA0">
            <w:pPr>
              <w:rPr>
                <w:highlight w:val="lightGray"/>
              </w:rPr>
            </w:pPr>
          </w:p>
          <w:p w14:paraId="18F95A25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Als bijlage toevoegen: een situatietekening of kaart (bijv. google </w:t>
            </w:r>
            <w:proofErr w:type="spellStart"/>
            <w:r>
              <w:rPr>
                <w:highlight w:val="lightGray"/>
              </w:rPr>
              <w:t>maps</w:t>
            </w:r>
            <w:proofErr w:type="spellEnd"/>
            <w:r>
              <w:rPr>
                <w:highlight w:val="lightGray"/>
              </w:rPr>
              <w:t>) waarop aangeduid de exacte locatie van het werkgebied van het referentieproject.</w:t>
            </w:r>
          </w:p>
        </w:tc>
      </w:tr>
      <w:tr w:rsidR="00583EA0" w14:paraId="35D86F2B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283A5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1495A" w14:textId="77777777" w:rsidR="00583EA0" w:rsidRDefault="00583EA0">
            <w:r>
              <w:t>Datum van de opdrachtverlening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66B7D7A3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Datum</w:t>
            </w:r>
          </w:p>
        </w:tc>
      </w:tr>
      <w:tr w:rsidR="00583EA0" w14:paraId="462337B4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D8E20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242BC" w14:textId="77777777" w:rsidR="00583EA0" w:rsidRDefault="00583EA0">
            <w:r>
              <w:t>Aannemingssom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AB6E95C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(excl. BTW)</w:t>
            </w:r>
          </w:p>
        </w:tc>
      </w:tr>
      <w:tr w:rsidR="00583EA0" w14:paraId="4E3B55EC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CC098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556A4" w14:textId="77777777" w:rsidR="00583EA0" w:rsidRDefault="00583EA0">
            <w:r>
              <w:t>Gefactureerd bedrag (excl. BTW)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1FA9C01A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incl.  meer- en minderwerk en excl. BTW</w:t>
            </w:r>
          </w:p>
        </w:tc>
      </w:tr>
      <w:tr w:rsidR="00207A80" w14:paraId="503105C3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8BB52" w14:textId="77777777" w:rsidR="00207A80" w:rsidRDefault="00207A8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6E9DE" w14:textId="268E5467" w:rsidR="00207A80" w:rsidRDefault="00A51A7B">
            <w:r>
              <w:t>Omvang (vierkante meters)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3C16C284" w14:textId="371BD9D4" w:rsidR="00207A80" w:rsidRDefault="00A51A7B">
            <w:pPr>
              <w:rPr>
                <w:highlight w:val="lightGray"/>
              </w:rPr>
            </w:pPr>
            <w:r>
              <w:rPr>
                <w:highlight w:val="lightGray"/>
              </w:rPr>
              <w:t>….. m2</w:t>
            </w:r>
          </w:p>
        </w:tc>
      </w:tr>
      <w:tr w:rsidR="00583EA0" w14:paraId="09ED349D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C2C94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70E8B" w14:textId="77777777" w:rsidR="00583EA0" w:rsidRDefault="00583EA0">
            <w:r>
              <w:t>Oorspronkelijke opleverdatum bij opdrachtverstrekking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1165D01A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Datum</w:t>
            </w:r>
          </w:p>
        </w:tc>
      </w:tr>
      <w:tr w:rsidR="00583EA0" w14:paraId="00F756CA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8233B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C711E" w14:textId="77777777" w:rsidR="00583EA0" w:rsidRDefault="00583EA0">
            <w:r>
              <w:t>Datum van oplevering</w:t>
            </w:r>
          </w:p>
          <w:p w14:paraId="1CCC47EB" w14:textId="77777777" w:rsidR="00583EA0" w:rsidRDefault="00583EA0"/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63EFC8CD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Opleverdatum </w:t>
            </w:r>
          </w:p>
        </w:tc>
      </w:tr>
      <w:tr w:rsidR="00583EA0" w14:paraId="5A720FCB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BC92F98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0339423" w14:textId="77777777" w:rsidR="00583EA0" w:rsidRDefault="00583EA0">
            <w:r>
              <w:t>Contractvorm:</w:t>
            </w:r>
          </w:p>
          <w:p w14:paraId="35C6F7B7" w14:textId="77777777" w:rsidR="00583EA0" w:rsidRDefault="00583EA0"/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D1A0657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(bijv. UAV / UAV-GC)</w:t>
            </w:r>
          </w:p>
        </w:tc>
      </w:tr>
      <w:tr w:rsidR="00583EA0" w14:paraId="61E6E8A6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4D4D6EE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54464FC9" w14:textId="77777777" w:rsidR="00583EA0" w:rsidRDefault="00583EA0">
            <w:r>
              <w:t>Uitgevoerd in samenwerkingsverband: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86FBE5E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Ja / nee (indien ja: hieronder invullen)</w:t>
            </w:r>
          </w:p>
        </w:tc>
      </w:tr>
      <w:tr w:rsidR="00583EA0" w14:paraId="55290D70" w14:textId="77777777" w:rsidTr="00583EA0">
        <w:trPr>
          <w:cantSplit/>
        </w:trPr>
        <w:tc>
          <w:tcPr>
            <w:tcW w:w="3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2781399" w14:textId="77777777" w:rsidR="00583EA0" w:rsidRDefault="00583EA0"/>
        </w:tc>
        <w:tc>
          <w:tcPr>
            <w:tcW w:w="3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0394D8FC" w14:textId="77777777" w:rsidR="00583EA0" w:rsidRDefault="00583EA0">
            <w:r>
              <w:t>De namen van de overige participanten in het samenwerkingsverband</w:t>
            </w:r>
          </w:p>
        </w:tc>
        <w:tc>
          <w:tcPr>
            <w:tcW w:w="471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0054ED87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Namen </w:t>
            </w:r>
            <w:proofErr w:type="spellStart"/>
            <w:r>
              <w:rPr>
                <w:highlight w:val="lightGray"/>
              </w:rPr>
              <w:t>combinanten</w:t>
            </w:r>
            <w:proofErr w:type="spellEnd"/>
            <w:r>
              <w:rPr>
                <w:highlight w:val="lightGray"/>
              </w:rPr>
              <w:t xml:space="preserve"> en onderaannemers</w:t>
            </w:r>
          </w:p>
        </w:tc>
      </w:tr>
      <w:tr w:rsidR="00583EA0" w14:paraId="146BD671" w14:textId="77777777" w:rsidTr="00583EA0">
        <w:trPr>
          <w:cantSplit/>
          <w:trHeight w:val="2371"/>
        </w:trPr>
        <w:tc>
          <w:tcPr>
            <w:tcW w:w="3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2F560C6" w14:textId="77777777" w:rsidR="00583EA0" w:rsidRDefault="00583EA0"/>
        </w:tc>
        <w:tc>
          <w:tcPr>
            <w:tcW w:w="3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3A8E610D" w14:textId="77777777" w:rsidR="00583EA0" w:rsidRDefault="00583EA0">
            <w:r>
              <w:t>Omschrijving van de werkzaamheden dat binnen het referentiewerk is verricht door de gegadigde.</w:t>
            </w:r>
          </w:p>
        </w:tc>
        <w:tc>
          <w:tcPr>
            <w:tcW w:w="471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032DF064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Omschrijving van de werkzaamheden &lt;eventueel aangevuld met projectbladen; totaal maximaal 4 bladzijden A4-formaat&gt;</w:t>
            </w:r>
          </w:p>
        </w:tc>
      </w:tr>
      <w:tr w:rsidR="00583EA0" w14:paraId="3FDC8FAB" w14:textId="77777777" w:rsidTr="00583EA0">
        <w:trPr>
          <w:cantSplit/>
          <w:trHeight w:val="2371"/>
        </w:trPr>
        <w:tc>
          <w:tcPr>
            <w:tcW w:w="39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E63AE" w14:textId="77777777" w:rsidR="00583EA0" w:rsidRDefault="00583EA0"/>
        </w:tc>
        <w:tc>
          <w:tcPr>
            <w:tcW w:w="3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2BE4A" w14:textId="77777777" w:rsidR="00583EA0" w:rsidRDefault="00583EA0">
            <w:r>
              <w:t>Omvang van de werkzaamheden die door de gegadigde en de andere deelnemers in het  samenwerkingsverband zijn verricht.</w:t>
            </w:r>
          </w:p>
        </w:tc>
        <w:tc>
          <w:tcPr>
            <w:tcW w:w="471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091AD994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  van de werkzaamheden uitgevoerd door gegadigde</w:t>
            </w:r>
          </w:p>
          <w:p w14:paraId="6619BB2F" w14:textId="77777777" w:rsidR="00583EA0" w:rsidRDefault="00583EA0">
            <w:pPr>
              <w:rPr>
                <w:highlight w:val="lightGray"/>
              </w:rPr>
            </w:pPr>
          </w:p>
          <w:p w14:paraId="042EF1AA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€    + omschrijving werkzaamheden uitgevoerd door </w:t>
            </w:r>
            <w:proofErr w:type="spellStart"/>
            <w:r>
              <w:rPr>
                <w:highlight w:val="lightGray"/>
              </w:rPr>
              <w:t>combinant</w:t>
            </w:r>
            <w:proofErr w:type="spellEnd"/>
            <w:r>
              <w:rPr>
                <w:highlight w:val="lightGray"/>
              </w:rPr>
              <w:t>(en)</w:t>
            </w:r>
          </w:p>
          <w:p w14:paraId="17F9B657" w14:textId="77777777" w:rsidR="00583EA0" w:rsidRDefault="00583EA0">
            <w:pPr>
              <w:rPr>
                <w:highlight w:val="lightGray"/>
              </w:rPr>
            </w:pPr>
          </w:p>
          <w:p w14:paraId="61D4E831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  + omschrijving uitgevoerd door onderaannemers</w:t>
            </w:r>
          </w:p>
        </w:tc>
      </w:tr>
    </w:tbl>
    <w:p w14:paraId="0B80743B" w14:textId="77777777" w:rsidR="00583EA0" w:rsidRDefault="00583EA0" w:rsidP="00583EA0">
      <w:pPr>
        <w:pStyle w:val="colofontitel"/>
      </w:pPr>
    </w:p>
    <w:p w14:paraId="59F7BE7E" w14:textId="77777777" w:rsidR="000B46D8" w:rsidRDefault="000B46D8"/>
    <w:sectPr w:rsidR="000B46D8" w:rsidSect="00177A29">
      <w:pgSz w:w="11906" w:h="16838"/>
      <w:pgMar w:top="1440" w:right="1644" w:bottom="1440" w:left="175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48FE712F"/>
    <w:multiLevelType w:val="multilevel"/>
    <w:tmpl w:val="ACEA0F82"/>
    <w:lvl w:ilvl="0">
      <w:start w:val="1"/>
      <w:numFmt w:val="decimal"/>
      <w:pStyle w:val="Bijlageondertitel"/>
      <w:suff w:val="space"/>
      <w:lvlText w:val="Bijlage %1 - 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0" w:firstLine="0"/>
      </w:pPr>
    </w:lvl>
    <w:lvl w:ilvl="2">
      <w:start w:val="1"/>
      <w:numFmt w:val="lowerRoman"/>
      <w:lvlText w:val="%3)"/>
      <w:lvlJc w:val="left"/>
      <w:pPr>
        <w:ind w:left="0" w:firstLine="0"/>
      </w:pPr>
    </w:lvl>
    <w:lvl w:ilvl="3">
      <w:start w:val="1"/>
      <w:numFmt w:val="decimal"/>
      <w:lvlText w:val="(%4)"/>
      <w:lvlJc w:val="left"/>
      <w:pPr>
        <w:ind w:left="0" w:firstLine="0"/>
      </w:pPr>
    </w:lvl>
    <w:lvl w:ilvl="4">
      <w:start w:val="1"/>
      <w:numFmt w:val="lowerLetter"/>
      <w:lvlText w:val="(%5)"/>
      <w:lvlJc w:val="left"/>
      <w:pPr>
        <w:ind w:left="0" w:firstLine="0"/>
      </w:pPr>
    </w:lvl>
    <w:lvl w:ilvl="5">
      <w:start w:val="1"/>
      <w:numFmt w:val="lowerRoman"/>
      <w:lvlText w:val="(%6)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lowerLetter"/>
      <w:lvlText w:val="%8."/>
      <w:lvlJc w:val="left"/>
      <w:pPr>
        <w:ind w:left="0" w:firstLine="0"/>
      </w:pPr>
    </w:lvl>
    <w:lvl w:ilvl="8">
      <w:start w:val="1"/>
      <w:numFmt w:val="lowerRoman"/>
      <w:lvlText w:val="%9."/>
      <w:lvlJc w:val="left"/>
      <w:pPr>
        <w:ind w:left="0" w:firstLine="0"/>
      </w:pPr>
    </w:lvl>
  </w:abstractNum>
  <w:abstractNum w:abstractNumId="2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3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4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6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39306639">
    <w:abstractNumId w:val="0"/>
  </w:num>
  <w:num w:numId="2" w16cid:durableId="1429886361">
    <w:abstractNumId w:val="3"/>
  </w:num>
  <w:num w:numId="3" w16cid:durableId="1901940965">
    <w:abstractNumId w:val="7"/>
  </w:num>
  <w:num w:numId="4" w16cid:durableId="1424108327">
    <w:abstractNumId w:val="6"/>
  </w:num>
  <w:num w:numId="5" w16cid:durableId="201019472">
    <w:abstractNumId w:val="0"/>
  </w:num>
  <w:num w:numId="6" w16cid:durableId="453989944">
    <w:abstractNumId w:val="2"/>
  </w:num>
  <w:num w:numId="7" w16cid:durableId="1567836257">
    <w:abstractNumId w:val="5"/>
  </w:num>
  <w:num w:numId="8" w16cid:durableId="698317285">
    <w:abstractNumId w:val="4"/>
  </w:num>
  <w:num w:numId="9" w16cid:durableId="812454188">
    <w:abstractNumId w:val="7"/>
  </w:num>
  <w:num w:numId="10" w16cid:durableId="871916044">
    <w:abstractNumId w:val="6"/>
  </w:num>
  <w:num w:numId="11" w16cid:durableId="427654757">
    <w:abstractNumId w:val="6"/>
  </w:num>
  <w:num w:numId="12" w16cid:durableId="336003833">
    <w:abstractNumId w:val="6"/>
  </w:num>
  <w:num w:numId="13" w16cid:durableId="792403481">
    <w:abstractNumId w:val="6"/>
  </w:num>
  <w:num w:numId="14" w16cid:durableId="1351025334">
    <w:abstractNumId w:val="6"/>
  </w:num>
  <w:num w:numId="15" w16cid:durableId="1008218644">
    <w:abstractNumId w:val="6"/>
  </w:num>
  <w:num w:numId="16" w16cid:durableId="389158263">
    <w:abstractNumId w:val="6"/>
  </w:num>
  <w:num w:numId="17" w16cid:durableId="848525299">
    <w:abstractNumId w:val="6"/>
  </w:num>
  <w:num w:numId="18" w16cid:durableId="499541705">
    <w:abstractNumId w:val="6"/>
  </w:num>
  <w:num w:numId="19" w16cid:durableId="259334251">
    <w:abstractNumId w:val="4"/>
  </w:num>
  <w:num w:numId="20" w16cid:durableId="414210331">
    <w:abstractNumId w:val="7"/>
  </w:num>
  <w:num w:numId="21" w16cid:durableId="900795909">
    <w:abstractNumId w:val="0"/>
  </w:num>
  <w:num w:numId="22" w16cid:durableId="198930489">
    <w:abstractNumId w:val="2"/>
  </w:num>
  <w:num w:numId="23" w16cid:durableId="1560441316">
    <w:abstractNumId w:val="5"/>
  </w:num>
  <w:num w:numId="24" w16cid:durableId="227349685">
    <w:abstractNumId w:val="0"/>
  </w:num>
  <w:num w:numId="25" w16cid:durableId="1241136395">
    <w:abstractNumId w:val="0"/>
  </w:num>
  <w:num w:numId="26" w16cid:durableId="781459133">
    <w:abstractNumId w:val="0"/>
  </w:num>
  <w:num w:numId="27" w16cid:durableId="40102507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3EA0"/>
    <w:rsid w:val="000B46D8"/>
    <w:rsid w:val="00177A29"/>
    <w:rsid w:val="00207A80"/>
    <w:rsid w:val="002B5524"/>
    <w:rsid w:val="00330A67"/>
    <w:rsid w:val="003B3222"/>
    <w:rsid w:val="00424DED"/>
    <w:rsid w:val="00482A4F"/>
    <w:rsid w:val="00527398"/>
    <w:rsid w:val="00583EA0"/>
    <w:rsid w:val="005B15E3"/>
    <w:rsid w:val="00632123"/>
    <w:rsid w:val="008104C5"/>
    <w:rsid w:val="008402D9"/>
    <w:rsid w:val="009175F9"/>
    <w:rsid w:val="009761CF"/>
    <w:rsid w:val="009B0D92"/>
    <w:rsid w:val="00A03098"/>
    <w:rsid w:val="00A3732E"/>
    <w:rsid w:val="00A51A7B"/>
    <w:rsid w:val="00A51B1B"/>
    <w:rsid w:val="00A53085"/>
    <w:rsid w:val="00BD0C39"/>
    <w:rsid w:val="00DF5E2B"/>
    <w:rsid w:val="00EA4A9D"/>
    <w:rsid w:val="00EB1492"/>
    <w:rsid w:val="00F12F0D"/>
    <w:rsid w:val="00F16E1D"/>
    <w:rsid w:val="00FE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CB5D853"/>
  <w15:docId w15:val="{60F2E6FC-F617-4585-99BF-FD4EBF081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583EA0"/>
    <w:rPr>
      <w:rFonts w:eastAsia="Calibri"/>
      <w:lang w:eastAsia="en-US"/>
    </w:rPr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customStyle="1" w:styleId="Bijlageondertitel">
    <w:name w:val="Bijlage ondertitel"/>
    <w:basedOn w:val="Standaard"/>
    <w:next w:val="Standaard"/>
    <w:qFormat/>
    <w:rsid w:val="00583EA0"/>
    <w:pPr>
      <w:pageBreakBefore/>
      <w:numPr>
        <w:numId w:val="27"/>
      </w:numPr>
      <w:spacing w:after="560" w:line="560" w:lineRule="atLeast"/>
    </w:pPr>
    <w:rPr>
      <w:b/>
      <w:sz w:val="42"/>
      <w:szCs w:val="42"/>
    </w:rPr>
  </w:style>
  <w:style w:type="paragraph" w:customStyle="1" w:styleId="colofontitel">
    <w:name w:val="colofontitel"/>
    <w:basedOn w:val="Standaard"/>
    <w:next w:val="Standaard"/>
    <w:rsid w:val="00583EA0"/>
    <w:pPr>
      <w:keepNext/>
      <w:spacing w:before="270"/>
      <w:ind w:right="2268"/>
    </w:pPr>
    <w:rPr>
      <w:b/>
      <w:color w:val="5ABD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848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refwoord xmlns="d8e9e6fe-3340-4807-b31b-6402b80d5299" xsi:nil="true"/>
    <lcf76f155ced4ddcb4097134ff3c332f xmlns="deeba6dc-0f98-42c9-96f5-c7c6a7af587e">
      <Terms xmlns="http://schemas.microsoft.com/office/infopath/2007/PartnerControls"/>
    </lcf76f155ced4ddcb4097134ff3c332f>
    <TaxCatchAll xmlns="451ceeed-c77b-4a37-aea6-85893f5a9fb4" xsi:nil="true"/>
    <_dlc_DocId xmlns="d8e9e6fe-3340-4807-b31b-6402b80d5299">VPJ6N2Z5QRZZ-1497119670-491</_dlc_DocId>
    <_dlc_DocIdUrl xmlns="d8e9e6fe-3340-4807-b31b-6402b80d5299">
      <Url>https://hoofdstad.sharepoint.com/sites/SW-RE-PMB-PMB-PassantenpensionbuurtkamerCentrumEiland/_layouts/15/DocIdRedir.aspx?ID=VPJ6N2Z5QRZZ-1497119670-491</Url>
      <Description>VPJ6N2Z5QRZZ-1497119670-491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document" ma:contentTypeID="0x01010027124B709DAF704590F7E823BF4AAEC500EDD1CA985BB4EA46A2C4BA9B9B8ED05B" ma:contentTypeVersion="13" ma:contentTypeDescription="" ma:contentTypeScope="" ma:versionID="142acf122b989a332f35bfb532c54b3e">
  <xsd:schema xmlns:xsd="http://www.w3.org/2001/XMLSchema" xmlns:xs="http://www.w3.org/2001/XMLSchema" xmlns:p="http://schemas.microsoft.com/office/2006/metadata/properties" xmlns:ns2="d8e9e6fe-3340-4807-b31b-6402b80d5299" xmlns:ns3="deeba6dc-0f98-42c9-96f5-c7c6a7af587e" xmlns:ns4="451ceeed-c77b-4a37-aea6-85893f5a9fb4" targetNamespace="http://schemas.microsoft.com/office/2006/metadata/properties" ma:root="true" ma:fieldsID="dd35f4b48f3c56aec1d2e7a7274e6b3c" ns2:_="" ns3:_="" ns4:_="">
    <xsd:import namespace="d8e9e6fe-3340-4807-b31b-6402b80d5299"/>
    <xsd:import namespace="deeba6dc-0f98-42c9-96f5-c7c6a7af587e"/>
    <xsd:import namespace="451ceeed-c77b-4a37-aea6-85893f5a9fb4"/>
    <xsd:element name="properties">
      <xsd:complexType>
        <xsd:sequence>
          <xsd:element name="documentManagement">
            <xsd:complexType>
              <xsd:all>
                <xsd:element ref="ns2:Trefwoord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lcf76f155ced4ddcb4097134ff3c332f" minOccurs="0"/>
                <xsd:element ref="ns4:TaxCatchAll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e9e6fe-3340-4807-b31b-6402b80d5299" elementFormDefault="qualified">
    <xsd:import namespace="http://schemas.microsoft.com/office/2006/documentManagement/types"/>
    <xsd:import namespace="http://schemas.microsoft.com/office/infopath/2007/PartnerControls"/>
    <xsd:element name="Trefwoord" ma:index="8" nillable="true" ma:displayName="Trefwoord" ma:list="{725ec17c-0da2-4355-aa08-8e5e345a45d1}" ma:internalName="Trefwoord" ma:showField="Title" ma:web="d8e9e6fe-3340-4807-b31b-6402b80d529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" ma:index="20" nillable="true" ma:displayName="Waarde van de document-id" ma:description="De waarde van de document-id die aan dit item is toegewezen." ma:indexed="true" ma:internalName="_dlc_DocId" ma:readOnly="true">
      <xsd:simpleType>
        <xsd:restriction base="dms:Text"/>
      </xsd:simpleType>
    </xsd:element>
    <xsd:element name="_dlc_DocIdUrl" ma:index="21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2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eba6dc-0f98-42c9-96f5-c7c6a7af58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Afbeeldingtags" ma:readOnly="false" ma:fieldId="{5cf76f15-5ced-4ddc-b409-7134ff3c332f}" ma:taxonomyMulti="true" ma:sspId="3676cea4-3086-4dea-a929-70cf350c881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1ceeed-c77b-4a37-aea6-85893f5a9fb4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f8e2411c-d92b-4358-8985-1ba5964688d0}" ma:internalName="TaxCatchAll" ma:showField="CatchAllData" ma:web="d8e9e6fe-3340-4807-b31b-6402b80d529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3C216C2-9322-4266-A583-E601EC3D4BE3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690213C9-BE3A-4A30-9B36-61C802B19C60}">
  <ds:schemaRefs>
    <ds:schemaRef ds:uri="http://schemas.microsoft.com/office/2006/metadata/properties"/>
    <ds:schemaRef ds:uri="http://schemas.microsoft.com/office/infopath/2007/PartnerControls"/>
    <ds:schemaRef ds:uri="d8e9e6fe-3340-4807-b31b-6402b80d5299"/>
    <ds:schemaRef ds:uri="deeba6dc-0f98-42c9-96f5-c7c6a7af587e"/>
    <ds:schemaRef ds:uri="451ceeed-c77b-4a37-aea6-85893f5a9fb4"/>
  </ds:schemaRefs>
</ds:datastoreItem>
</file>

<file path=customXml/itemProps3.xml><?xml version="1.0" encoding="utf-8"?>
<ds:datastoreItem xmlns:ds="http://schemas.openxmlformats.org/officeDocument/2006/customXml" ds:itemID="{B940D7E6-73CC-41A7-BE65-10E09047768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D338F45-811A-4FD5-A183-72A23743CC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8e9e6fe-3340-4807-b31b-6402b80d5299"/>
    <ds:schemaRef ds:uri="deeba6dc-0f98-42c9-96f5-c7c6a7af587e"/>
    <ds:schemaRef ds:uri="451ceeed-c77b-4a37-aea6-85893f5a9f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292</Words>
  <Characters>1609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1898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Santbrink, Tom</dc:creator>
  <cp:lastModifiedBy>Schaft, Steve</cp:lastModifiedBy>
  <cp:revision>6</cp:revision>
  <dcterms:created xsi:type="dcterms:W3CDTF">2024-11-06T11:49:00Z</dcterms:created>
  <dcterms:modified xsi:type="dcterms:W3CDTF">2025-03-12T12:19:00Z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0x01010027124B709DAF704590F7E823BF4AAEC500EDD1CA985BB4EA46A2C4BA9B9B8ED05B</vt:lpwstr>
  </property>
  <property fmtid="{D5CDD505-2E9C-101B-9397-08002B2CF9AE}" pid="3" name="_dlc_DocIdItemGuid">
    <vt:lpwstr>de719ed5-3357-4988-a4ad-2c31f3cbda58</vt:lpwstr>
  </property>
  <property fmtid="{D5CDD505-2E9C-101B-9397-08002B2CF9AE}" pid="4" name="MediaServiceImageTags">
    <vt:lpwstr/>
  </property>
</Properties>
</file>