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94909B7" w14:textId="77777777" w:rsidTr="00FC6266">
        <w:trPr>
          <w:trHeight w:val="709"/>
        </w:trPr>
        <w:tc>
          <w:tcPr>
            <w:tcW w:w="1077" w:type="dxa"/>
          </w:tcPr>
          <w:p w14:paraId="2899D480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3079F3FD" w14:textId="3BBF2F8A" w:rsidR="004569C5" w:rsidRDefault="0038496E" w:rsidP="0038496E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  <w:r w:rsidRPr="0038496E">
              <w:t>Bijlage</w:t>
            </w:r>
            <w:r>
              <w:t xml:space="preserve"> </w:t>
            </w:r>
            <w:r w:rsidR="00567228">
              <w:t>6</w:t>
            </w:r>
            <w:bookmarkStart w:id="0" w:name="_GoBack"/>
            <w:bookmarkEnd w:id="0"/>
            <w:r>
              <w:t xml:space="preserve"> - </w:t>
            </w:r>
            <w:r w:rsidRPr="0038496E">
              <w:t xml:space="preserve">Verklaring inschrijfformulier </w:t>
            </w:r>
            <w:r w:rsidR="004569C5" w:rsidRPr="0038496E">
              <w:t>ambitieniveau</w:t>
            </w:r>
            <w:r w:rsidRPr="0038496E">
              <w:t xml:space="preserve"> </w:t>
            </w:r>
            <w:r w:rsidR="004569C5" w:rsidRPr="0038496E">
              <w:t>CO</w:t>
            </w:r>
            <w:r w:rsidR="004569C5" w:rsidRPr="0038496E">
              <w:rPr>
                <w:vertAlign w:val="subscript"/>
              </w:rPr>
              <w:t>2</w:t>
            </w:r>
            <w:r w:rsidR="004569C5" w:rsidRPr="0038496E">
              <w:t>-prestatieladder</w:t>
            </w:r>
          </w:p>
          <w:p w14:paraId="5192014F" w14:textId="77777777" w:rsidR="0038496E" w:rsidRPr="0038496E" w:rsidRDefault="0038496E" w:rsidP="0038496E"/>
        </w:tc>
      </w:tr>
      <w:tr w:rsidR="004569C5" w:rsidRPr="008C6AE6" w14:paraId="0D9FFA8C" w14:textId="77777777" w:rsidTr="00FC6266">
        <w:trPr>
          <w:trHeight w:val="227"/>
        </w:trPr>
        <w:tc>
          <w:tcPr>
            <w:tcW w:w="1077" w:type="dxa"/>
          </w:tcPr>
          <w:p w14:paraId="32069F67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31DF7CD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6FB854F4" w14:textId="2FE67787" w:rsidR="004569C5" w:rsidRPr="008C6AE6" w:rsidRDefault="0038496E" w:rsidP="0038496E">
            <w:pPr>
              <w:rPr>
                <w:noProof/>
              </w:rPr>
            </w:pPr>
            <w:r w:rsidRPr="00CB319D">
              <w:t>Raamovereenkomst ingenieursdiensten werkvoorbereiding</w:t>
            </w:r>
            <w:r>
              <w:t xml:space="preserve"> maaiveld en Afval en Grondstoffen</w:t>
            </w:r>
          </w:p>
        </w:tc>
      </w:tr>
      <w:tr w:rsidR="004569C5" w:rsidRPr="008C6AE6" w14:paraId="58E0F086" w14:textId="77777777" w:rsidTr="00FC6266">
        <w:trPr>
          <w:trHeight w:val="227"/>
        </w:trPr>
        <w:tc>
          <w:tcPr>
            <w:tcW w:w="1077" w:type="dxa"/>
          </w:tcPr>
          <w:p w14:paraId="4D5B8189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A8532D8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2FC6CA5" w14:textId="37844937" w:rsidR="004569C5" w:rsidRPr="008C6AE6" w:rsidRDefault="0038496E" w:rsidP="00FC6266">
            <w:r>
              <w:t>AI 2022-</w:t>
            </w:r>
            <w:r w:rsidR="00AF000B">
              <w:t>0135</w:t>
            </w:r>
          </w:p>
        </w:tc>
      </w:tr>
      <w:tr w:rsidR="004569C5" w:rsidRPr="008C6AE6" w14:paraId="11070D3C" w14:textId="77777777" w:rsidTr="00FC6266">
        <w:trPr>
          <w:trHeight w:val="227"/>
        </w:trPr>
        <w:tc>
          <w:tcPr>
            <w:tcW w:w="1077" w:type="dxa"/>
          </w:tcPr>
          <w:p w14:paraId="487824D0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44291B20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7802731D" w14:textId="68F98E48" w:rsidR="004569C5" w:rsidRPr="008C6AE6" w:rsidRDefault="00AF000B" w:rsidP="00FC6266">
            <w:pPr>
              <w:tabs>
                <w:tab w:val="left" w:pos="1980"/>
              </w:tabs>
            </w:pPr>
            <w:r>
              <w:t>[</w:t>
            </w:r>
            <w:r w:rsidRPr="00AF000B">
              <w:rPr>
                <w:highlight w:val="darkGray"/>
              </w:rPr>
              <w:t>DATUM INVULLEN</w:t>
            </w:r>
            <w:r>
              <w:t>]</w:t>
            </w:r>
          </w:p>
        </w:tc>
      </w:tr>
    </w:tbl>
    <w:p w14:paraId="56936746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6FEDD646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14:paraId="12422036" w14:textId="77777777"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14:paraId="0DDA76EF" w14:textId="77777777" w:rsidR="004569C5" w:rsidRDefault="004569C5" w:rsidP="004569C5"/>
    <w:p w14:paraId="1B94183A" w14:textId="77777777"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14:paraId="1B723294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14:paraId="070B1283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14:paraId="4ED1EEA6" w14:textId="77777777"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14:paraId="66BD45F2" w14:textId="77777777" w:rsidR="004569C5" w:rsidRPr="008C6AE6" w:rsidRDefault="004569C5" w:rsidP="004569C5"/>
    <w:p w14:paraId="0631477C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14:paraId="2B90091C" w14:textId="77777777"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14:paraId="4FBA3F54" w14:textId="77777777"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14:paraId="371C5049" w14:textId="77777777"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14:paraId="5440C108" w14:textId="77777777" w:rsidR="004569C5" w:rsidRPr="008C6AE6" w:rsidRDefault="004569C5" w:rsidP="004569C5"/>
    <w:p w14:paraId="533A38CE" w14:textId="77777777" w:rsidR="004569C5" w:rsidRDefault="004569C5" w:rsidP="004569C5">
      <w:r>
        <w:t>Wijze van aantonen van het ambitieniveau:</w:t>
      </w:r>
    </w:p>
    <w:p w14:paraId="7BA21C10" w14:textId="77777777"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14:paraId="151B7ADD" w14:textId="77777777"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14:paraId="5A453D3C" w14:textId="77777777"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14:paraId="2D4B158B" w14:textId="77777777" w:rsidR="004569C5" w:rsidRDefault="004569C5" w:rsidP="004569C5"/>
    <w:p w14:paraId="34863AC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C8ACB5A" w14:textId="77777777" w:rsidR="004569C5" w:rsidRPr="008C6AE6" w:rsidRDefault="004569C5" w:rsidP="004569C5"/>
    <w:p w14:paraId="13A7FF5C" w14:textId="77777777" w:rsidR="004569C5" w:rsidRDefault="004569C5" w:rsidP="004569C5"/>
    <w:p w14:paraId="2EFC20B9" w14:textId="77777777" w:rsidR="004569C5" w:rsidRDefault="004569C5" w:rsidP="004569C5"/>
    <w:p w14:paraId="19802ACE" w14:textId="6F929E8E" w:rsidR="004569C5" w:rsidRDefault="004569C5" w:rsidP="004569C5">
      <w:r w:rsidRPr="008C6AE6">
        <w:t xml:space="preserve">Behorende bij de </w:t>
      </w:r>
      <w:r>
        <w:t>inschrijving AI</w:t>
      </w:r>
      <w:r w:rsidR="0038496E">
        <w:t xml:space="preserve"> 2022-</w:t>
      </w:r>
      <w:r w:rsidR="00AF000B">
        <w:t xml:space="preserve">00135 </w:t>
      </w:r>
      <w:r w:rsidRPr="008C6AE6">
        <w:t>van de ondergetekende(n):</w:t>
      </w:r>
    </w:p>
    <w:p w14:paraId="64F6F34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0DEFD5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35A92488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4EB450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40C50726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1B00735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3911644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B3FEFF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0EE50B0E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3E5E08C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4E400C6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FE8252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3DA6E31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DC1FE94" w14:textId="77777777"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5650571F" w14:textId="77777777"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632B148E" w14:textId="77777777"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06C072B1" w14:textId="77777777"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6D29E" w14:textId="77777777"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14:paraId="3D8AE000" w14:textId="77777777"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CA162" w14:textId="77777777"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14:paraId="39C7DF1B" w14:textId="77777777"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28A40571" w14:textId="77777777" w:rsidTr="009E1661">
      <w:tc>
        <w:tcPr>
          <w:tcW w:w="6464" w:type="dxa"/>
        </w:tcPr>
        <w:p w14:paraId="65C0B571" w14:textId="77777777"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14:paraId="2CFD931C" w14:textId="17C874C4" w:rsidR="005420FE" w:rsidRDefault="0025793A" w:rsidP="00456170">
          <w:pPr>
            <w:pStyle w:val="AdresRetouradresNaamgemeenteDatumKenmerkPaginaAfzenderentitelVersieendatum"/>
          </w:pPr>
          <w:r>
            <w:t>16</w:t>
          </w:r>
          <w:r w:rsidR="00AF000B">
            <w:t xml:space="preserve"> augustus 2022</w:t>
          </w:r>
        </w:p>
        <w:p w14:paraId="17015199" w14:textId="00F6DF4E"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56722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567228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14:paraId="377195FF" w14:textId="77777777" w:rsidR="005420FE" w:rsidRDefault="005672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5793A"/>
    <w:rsid w:val="002B5524"/>
    <w:rsid w:val="0038496E"/>
    <w:rsid w:val="003B3222"/>
    <w:rsid w:val="00424DED"/>
    <w:rsid w:val="004569C5"/>
    <w:rsid w:val="00482A4F"/>
    <w:rsid w:val="00527398"/>
    <w:rsid w:val="0056722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F000B"/>
    <w:rsid w:val="00BD0C39"/>
    <w:rsid w:val="00C04DFE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564C7E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paragraph" w:styleId="Revisie">
    <w:name w:val="Revision"/>
    <w:hidden/>
    <w:uiPriority w:val="99"/>
    <w:semiHidden/>
    <w:rsid w:val="00AF000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Biesboer, Annette</cp:lastModifiedBy>
  <cp:revision>5</cp:revision>
  <dcterms:created xsi:type="dcterms:W3CDTF">2022-08-10T06:37:00Z</dcterms:created>
  <dcterms:modified xsi:type="dcterms:W3CDTF">2022-08-18T14:00:00Z</dcterms:modified>
</cp:coreProperties>
</file>