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0F351" w14:textId="47464E7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227F58">
        <w:t xml:space="preserve">Bijlage </w:t>
      </w:r>
      <w:r w:rsidR="00A857FC">
        <w:t>4</w:t>
      </w:r>
      <w:bookmarkStart w:id="11" w:name="_GoBack"/>
      <w:bookmarkEnd w:id="11"/>
      <w:r w:rsidRPr="00227F58">
        <w:t xml:space="preserve"> – </w:t>
      </w:r>
      <w:r w:rsidR="00583EA0" w:rsidRPr="00227F58"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73641B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8D45F6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07B25B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5D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B6F9" w14:textId="77777777" w:rsidR="00583EA0" w:rsidRPr="00227F58" w:rsidRDefault="00583EA0">
            <w:pPr>
              <w:rPr>
                <w:b/>
              </w:rPr>
            </w:pPr>
            <w:r w:rsidRPr="00227F58">
              <w:rPr>
                <w:b/>
              </w:rPr>
              <w:t>Inschrijver</w:t>
            </w:r>
          </w:p>
        </w:tc>
      </w:tr>
      <w:tr w:rsidR="00583EA0" w14:paraId="3C14536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7B6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CBE6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E21A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7AC6B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C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8022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EA89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51569A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03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DE6" w14:textId="77777777" w:rsidR="00583EA0" w:rsidRPr="00227F58" w:rsidRDefault="00583EA0">
            <w:pPr>
              <w:rPr>
                <w:b/>
              </w:rPr>
            </w:pPr>
            <w:r w:rsidRPr="00227F58">
              <w:rPr>
                <w:b/>
              </w:rPr>
              <w:t xml:space="preserve">Referentieproject </w:t>
            </w:r>
          </w:p>
        </w:tc>
      </w:tr>
      <w:tr w:rsidR="00583EA0" w14:paraId="707D581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1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7F6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A441C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8E79B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B6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C75B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B5D6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56A140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4F9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9D2" w14:textId="77777777" w:rsidR="00583EA0" w:rsidRDefault="00583EA0">
            <w:r>
              <w:t>Referentie heeft betrekking op:</w:t>
            </w:r>
          </w:p>
          <w:p w14:paraId="3FEABAF3" w14:textId="77777777" w:rsidR="00583EA0" w:rsidRDefault="00583EA0">
            <w:r>
              <w:t xml:space="preserve"> </w:t>
            </w:r>
          </w:p>
          <w:p w14:paraId="2B12D81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F7CB36" w14:textId="77777777" w:rsidR="00227F58" w:rsidRDefault="00227F58">
            <w:r>
              <w:t xml:space="preserve">Perceel 1: </w:t>
            </w:r>
          </w:p>
          <w:p w14:paraId="193B9197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1D4CFF76" w14:textId="77777777" w:rsidR="00583EA0" w:rsidRDefault="00583EA0">
            <w:r>
              <w:sym w:font="Wingdings" w:char="F06F"/>
            </w:r>
            <w:r>
              <w:t xml:space="preserve">  Kerncompetentie </w:t>
            </w:r>
            <w:r w:rsidR="00227F58">
              <w:t>B</w:t>
            </w:r>
          </w:p>
          <w:p w14:paraId="2DF10EC9" w14:textId="77777777" w:rsidR="00227F58" w:rsidRDefault="00227F58"/>
          <w:p w14:paraId="13D10259" w14:textId="77777777" w:rsidR="00227F58" w:rsidRDefault="00227F58">
            <w:r>
              <w:t>Perceel 2:</w:t>
            </w:r>
          </w:p>
          <w:p w14:paraId="5453D531" w14:textId="77777777" w:rsidR="00227F58" w:rsidRDefault="00227F58" w:rsidP="00227F58">
            <w:r>
              <w:sym w:font="Wingdings" w:char="F06F"/>
            </w:r>
            <w:r>
              <w:t xml:space="preserve">  Kerncompetentie A</w:t>
            </w:r>
          </w:p>
          <w:p w14:paraId="2F268FDE" w14:textId="77777777" w:rsidR="00583EA0" w:rsidRDefault="00227F58" w:rsidP="00227F58">
            <w:r>
              <w:sym w:font="Wingdings" w:char="F06F"/>
            </w:r>
            <w:r>
              <w:t xml:space="preserve">  Kerncompetentie B</w:t>
            </w:r>
          </w:p>
        </w:tc>
      </w:tr>
      <w:tr w:rsidR="00583EA0" w14:paraId="3512E1F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5B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A14C" w14:textId="77777777" w:rsidR="00583EA0" w:rsidRPr="00227F58" w:rsidRDefault="00583EA0">
            <w:pPr>
              <w:rPr>
                <w:b/>
              </w:rPr>
            </w:pPr>
            <w:r w:rsidRPr="00227F58">
              <w:rPr>
                <w:b/>
              </w:rPr>
              <w:t>Naam en adres opdrachtgever:</w:t>
            </w:r>
          </w:p>
        </w:tc>
      </w:tr>
      <w:tr w:rsidR="00583EA0" w14:paraId="6E86664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6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0A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7285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80F8E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F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7E8C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4667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6D503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DF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3BF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F591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4D1C82F" w14:textId="77777777" w:rsidR="00583EA0" w:rsidRDefault="00583EA0">
            <w:pPr>
              <w:rPr>
                <w:highlight w:val="lightGray"/>
              </w:rPr>
            </w:pPr>
          </w:p>
          <w:p w14:paraId="3EF98E4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18016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1F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5F69" w14:textId="77777777" w:rsidR="00583EA0" w:rsidRPr="00227F58" w:rsidRDefault="00583EA0">
            <w:pPr>
              <w:rPr>
                <w:b/>
              </w:rPr>
            </w:pPr>
            <w:r w:rsidRPr="00227F58">
              <w:rPr>
                <w:b/>
              </w:rPr>
              <w:t>Nadere informatie referentieproject</w:t>
            </w:r>
          </w:p>
        </w:tc>
      </w:tr>
      <w:tr w:rsidR="00583EA0" w14:paraId="069432E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20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8C7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DF01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4C36F7C7" w14:textId="77777777" w:rsidR="00583EA0" w:rsidRDefault="00583EA0">
            <w:pPr>
              <w:rPr>
                <w:highlight w:val="lightGray"/>
              </w:rPr>
            </w:pPr>
          </w:p>
          <w:p w14:paraId="73CC7AE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1883C6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3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489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5E1C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1B59D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5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B1C" w14:textId="77777777" w:rsidR="00583EA0" w:rsidRDefault="00227F58">
            <w:r>
              <w:t>Opdracht</w:t>
            </w:r>
            <w:r w:rsidR="00583EA0">
              <w:t>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A67A7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3A7E6C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D32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59B5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D078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BC5E4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291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F9B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E560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ECD3D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81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352" w14:textId="77777777" w:rsidR="00583EA0" w:rsidRDefault="00583EA0">
            <w:r>
              <w:t>Datum van oplevering</w:t>
            </w:r>
          </w:p>
          <w:p w14:paraId="7161D97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E1CEF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403F0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0939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5FEE220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35E0F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F6C1C18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4612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B0CF5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0F2E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67EC4DE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7E75B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B770C1B" w14:textId="3CB53077" w:rsidR="00583EA0" w:rsidRDefault="00583EA0">
            <w:r>
              <w:t xml:space="preserve">Omschrijving van de werkzaamheden dat binnen het referentiewerk </w:t>
            </w:r>
            <w:r w:rsidR="00C30C8C">
              <w:t xml:space="preserve">ZELF </w:t>
            </w:r>
            <w:r>
              <w:t>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182F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</w:t>
            </w:r>
            <w:r w:rsidR="00227F58">
              <w:rPr>
                <w:highlight w:val="lightGray"/>
              </w:rPr>
              <w:t xml:space="preserve">rojectbladen; totaal maximaal 1 </w:t>
            </w:r>
            <w:r>
              <w:rPr>
                <w:highlight w:val="lightGray"/>
              </w:rPr>
              <w:t>bladzijden A4-formaat&gt;</w:t>
            </w:r>
          </w:p>
        </w:tc>
      </w:tr>
      <w:tr w:rsidR="00583EA0" w14:paraId="47690741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A5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536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22A0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E650CFE" w14:textId="77777777" w:rsidR="00583EA0" w:rsidRDefault="00583EA0">
            <w:pPr>
              <w:rPr>
                <w:highlight w:val="lightGray"/>
              </w:rPr>
            </w:pPr>
          </w:p>
          <w:p w14:paraId="75B0364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4201380" w14:textId="77777777" w:rsidR="00583EA0" w:rsidRDefault="00583EA0">
            <w:pPr>
              <w:rPr>
                <w:highlight w:val="lightGray"/>
              </w:rPr>
            </w:pPr>
          </w:p>
          <w:p w14:paraId="5D98BB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3481E69" w14:textId="77777777" w:rsidR="00583EA0" w:rsidRDefault="00583EA0" w:rsidP="00583EA0">
      <w:pPr>
        <w:pStyle w:val="colofontitel"/>
      </w:pPr>
    </w:p>
    <w:p w14:paraId="20C354C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96293"/>
    <w:rsid w:val="000B46D8"/>
    <w:rsid w:val="00177A29"/>
    <w:rsid w:val="00227F58"/>
    <w:rsid w:val="002B5524"/>
    <w:rsid w:val="0035610F"/>
    <w:rsid w:val="003B3222"/>
    <w:rsid w:val="00424DED"/>
    <w:rsid w:val="00482A4F"/>
    <w:rsid w:val="00527398"/>
    <w:rsid w:val="00583EA0"/>
    <w:rsid w:val="00632123"/>
    <w:rsid w:val="008104C5"/>
    <w:rsid w:val="00835BC1"/>
    <w:rsid w:val="008402D9"/>
    <w:rsid w:val="009175F9"/>
    <w:rsid w:val="009761CF"/>
    <w:rsid w:val="009B0D92"/>
    <w:rsid w:val="00A03098"/>
    <w:rsid w:val="00A3732E"/>
    <w:rsid w:val="00A53085"/>
    <w:rsid w:val="00A857FC"/>
    <w:rsid w:val="00BD0C39"/>
    <w:rsid w:val="00C30C8C"/>
    <w:rsid w:val="00D453FC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6F30E"/>
  <w15:docId w15:val="{A37F17E3-D3D3-4544-832C-F29E1113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character" w:styleId="Verwijzingopmerking">
    <w:name w:val="annotation reference"/>
    <w:basedOn w:val="Standaardalinea-lettertype"/>
    <w:semiHidden/>
    <w:unhideWhenUsed/>
    <w:rsid w:val="00227F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7F5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7F58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27F5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27F58"/>
    <w:rPr>
      <w:rFonts w:eastAsia="Calibri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227F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27F58"/>
    <w:rPr>
      <w:rFonts w:ascii="Segoe UI" w:eastAsia="Calibri" w:hAnsi="Segoe UI" w:cs="Segoe UI"/>
      <w:sz w:val="18"/>
      <w:szCs w:val="18"/>
      <w:lang w:eastAsia="en-US"/>
    </w:rPr>
  </w:style>
  <w:style w:type="paragraph" w:styleId="Revisie">
    <w:name w:val="Revision"/>
    <w:hidden/>
    <w:uiPriority w:val="99"/>
    <w:semiHidden/>
    <w:rsid w:val="00D453FC"/>
    <w:pPr>
      <w:spacing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Biesboer, Annette</cp:lastModifiedBy>
  <cp:revision>6</cp:revision>
  <dcterms:created xsi:type="dcterms:W3CDTF">2022-08-10T06:35:00Z</dcterms:created>
  <dcterms:modified xsi:type="dcterms:W3CDTF">2022-08-18T14:01:00Z</dcterms:modified>
</cp:coreProperties>
</file>