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76EFA" w14:textId="77777777" w:rsidR="00DD0355" w:rsidRDefault="00DD0355" w:rsidP="003C19FE">
      <w:pPr>
        <w:rPr>
          <w:b/>
          <w:bCs/>
          <w:sz w:val="40"/>
          <w:szCs w:val="40"/>
        </w:rPr>
      </w:pPr>
    </w:p>
    <w:p w14:paraId="22D946BD" w14:textId="77777777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14:paraId="047B72F1" w14:textId="77777777" w:rsidR="00FD0FAE" w:rsidRDefault="00FD0FAE" w:rsidP="003C19FE"/>
    <w:p w14:paraId="0EF53676" w14:textId="77777777" w:rsidR="003C19FE" w:rsidRPr="003C19FE" w:rsidRDefault="003C19FE" w:rsidP="003C19FE">
      <w:r w:rsidRPr="003C19FE">
        <w:t>De hierna te noemen inschrijver(s):</w:t>
      </w:r>
    </w:p>
    <w:p w14:paraId="7036F51A" w14:textId="77777777" w:rsidR="00220940" w:rsidRDefault="00220940" w:rsidP="003C19FE"/>
    <w:p w14:paraId="0765D50B" w14:textId="77777777" w:rsidR="00FD0FAE" w:rsidRDefault="003C19FE" w:rsidP="003C19FE">
      <w:r w:rsidRPr="003C19FE">
        <w:t xml:space="preserve">a. _____________________________________________ </w:t>
      </w:r>
    </w:p>
    <w:p w14:paraId="68AABE5E" w14:textId="77777777" w:rsidR="00FD0FAE" w:rsidRDefault="003C19FE" w:rsidP="003C19FE">
      <w:r w:rsidRPr="003C19FE">
        <w:t xml:space="preserve">gevestigd te: _______________________________________ </w:t>
      </w:r>
    </w:p>
    <w:p w14:paraId="7955FEE7" w14:textId="77777777" w:rsidR="003C19FE" w:rsidRPr="003C19FE" w:rsidRDefault="003C19FE" w:rsidP="003C19FE">
      <w:r w:rsidRPr="003C19FE">
        <w:t>KVK-nummer ______________________________</w:t>
      </w:r>
    </w:p>
    <w:p w14:paraId="7320CD30" w14:textId="77777777" w:rsidR="00220940" w:rsidRDefault="00220940" w:rsidP="003C19FE"/>
    <w:p w14:paraId="4C6CB295" w14:textId="77777777" w:rsidR="00FD0FAE" w:rsidRDefault="003C19FE" w:rsidP="003C19FE">
      <w:r w:rsidRPr="003C19FE">
        <w:t xml:space="preserve">b. _____________________________________________ </w:t>
      </w:r>
    </w:p>
    <w:p w14:paraId="010BD99F" w14:textId="77777777" w:rsidR="00FD0FAE" w:rsidRDefault="003C19FE" w:rsidP="003C19FE">
      <w:r w:rsidRPr="003C19FE">
        <w:t xml:space="preserve">gevestigd te: _______________________________________ </w:t>
      </w:r>
    </w:p>
    <w:p w14:paraId="3EA853EC" w14:textId="77777777" w:rsidR="003C19FE" w:rsidRPr="003C19FE" w:rsidRDefault="003C19FE" w:rsidP="003C19FE">
      <w:r w:rsidRPr="003C19FE">
        <w:t>KVK-nummer ______________________________</w:t>
      </w:r>
    </w:p>
    <w:p w14:paraId="5AA85030" w14:textId="77777777" w:rsidR="00220940" w:rsidRDefault="00220940" w:rsidP="003C19FE"/>
    <w:p w14:paraId="0619235F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0D6EB680" w14:textId="77777777" w:rsidR="00FD0FAE" w:rsidRDefault="00FD0FAE" w:rsidP="003C19FE"/>
    <w:p w14:paraId="6B5C0ECF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45B111E3" w14:textId="77777777" w:rsidR="00220940" w:rsidRDefault="00220940" w:rsidP="003C19FE"/>
    <w:p w14:paraId="35080084" w14:textId="1BEF2650" w:rsidR="00FD0FAE" w:rsidRPr="00D93CF8" w:rsidRDefault="00DE4ACE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AI 2022-0</w:t>
      </w:r>
      <w:bookmarkStart w:id="0" w:name="_GoBack"/>
      <w:bookmarkEnd w:id="0"/>
      <w:r w:rsidR="00E57F4F">
        <w:rPr>
          <w:b/>
          <w:sz w:val="28"/>
          <w:szCs w:val="28"/>
        </w:rPr>
        <w:t>135</w:t>
      </w:r>
      <w:r>
        <w:rPr>
          <w:b/>
          <w:sz w:val="28"/>
          <w:szCs w:val="28"/>
        </w:rPr>
        <w:t xml:space="preserve"> Raamovereenkomst ingenieursdiensten werkvoorbereiding</w:t>
      </w:r>
    </w:p>
    <w:p w14:paraId="0F0893A2" w14:textId="77777777" w:rsidR="00FD0FAE" w:rsidRDefault="00FD0FAE" w:rsidP="003C19FE"/>
    <w:p w14:paraId="571472DC" w14:textId="5A863749" w:rsidR="003C19FE" w:rsidRDefault="00DE4ACE" w:rsidP="003C19FE">
      <w:r>
        <w:t>Inschrijving geld</w:t>
      </w:r>
      <w:r w:rsidR="009826B1">
        <w:t>t</w:t>
      </w:r>
      <w:r>
        <w:t xml:space="preserve"> voor:</w:t>
      </w:r>
    </w:p>
    <w:p w14:paraId="468746ED" w14:textId="77777777" w:rsidR="00DE4ACE" w:rsidRDefault="00DE4ACE" w:rsidP="003C19FE"/>
    <w:p w14:paraId="4EB8C63E" w14:textId="77777777" w:rsidR="00DE4ACE" w:rsidRDefault="00E57F4F" w:rsidP="003C19FE">
      <w:sdt>
        <w:sdtPr>
          <w:id w:val="1925685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ACE">
            <w:rPr>
              <w:rFonts w:ascii="MS Gothic" w:eastAsia="MS Gothic" w:hAnsi="MS Gothic" w:hint="eastAsia"/>
            </w:rPr>
            <w:t>☐</w:t>
          </w:r>
        </w:sdtContent>
      </w:sdt>
      <w:r w:rsidR="00DE4ACE">
        <w:t xml:space="preserve"> Perceel 1: Maaiveld</w:t>
      </w:r>
    </w:p>
    <w:p w14:paraId="219A11B1" w14:textId="77777777" w:rsidR="00FD0FAE" w:rsidRDefault="00E57F4F" w:rsidP="003C19FE">
      <w:sdt>
        <w:sdtPr>
          <w:id w:val="-259684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ACE">
            <w:rPr>
              <w:rFonts w:ascii="MS Gothic" w:eastAsia="MS Gothic" w:hAnsi="MS Gothic" w:hint="eastAsia"/>
            </w:rPr>
            <w:t>☐</w:t>
          </w:r>
        </w:sdtContent>
      </w:sdt>
      <w:r w:rsidR="00DE4ACE">
        <w:t xml:space="preserve"> Perceel 2: Afval &amp; Grondstoffen</w:t>
      </w:r>
    </w:p>
    <w:p w14:paraId="2EA56C9F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1B44E7E1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3D806D98" w14:textId="77777777" w:rsidR="00FD0FAE" w:rsidRDefault="00FD0FAE" w:rsidP="003C19FE"/>
    <w:p w14:paraId="02F9254F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2B18E6F2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7560A1F0" w14:textId="77777777" w:rsidR="00FD0FAE" w:rsidRDefault="00FD0FAE" w:rsidP="003C19FE"/>
    <w:p w14:paraId="173164BC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5CF22D2D" w14:textId="77777777" w:rsidR="00220940" w:rsidRDefault="00220940" w:rsidP="003C19FE"/>
    <w:p w14:paraId="51BC0FFB" w14:textId="77777777" w:rsidR="003C19FE" w:rsidRPr="003C19FE" w:rsidRDefault="003C19FE" w:rsidP="003C19FE">
      <w:r w:rsidRPr="003C19FE">
        <w:t>De inschrijver(s)</w:t>
      </w:r>
    </w:p>
    <w:p w14:paraId="36BDFAF5" w14:textId="77777777" w:rsidR="00367491" w:rsidRDefault="00367491" w:rsidP="003C19FE"/>
    <w:p w14:paraId="31515CA0" w14:textId="77777777" w:rsidR="00FD0FAE" w:rsidRDefault="003C19FE" w:rsidP="003C19FE">
      <w:r w:rsidRPr="003C19FE">
        <w:t>a. ___________________________________ (naam)</w:t>
      </w:r>
    </w:p>
    <w:p w14:paraId="195B34E1" w14:textId="77777777" w:rsidR="00367491" w:rsidRDefault="00367491" w:rsidP="003C19FE"/>
    <w:p w14:paraId="5B084B8B" w14:textId="77777777" w:rsidR="003C19FE" w:rsidRDefault="003C19FE" w:rsidP="003C19FE">
      <w:r w:rsidRPr="003C19FE">
        <w:t xml:space="preserve"> ___________________________________ (functie)</w:t>
      </w:r>
    </w:p>
    <w:p w14:paraId="6846E8FD" w14:textId="77777777" w:rsidR="006B77D2" w:rsidRDefault="006B77D2" w:rsidP="006B77D2">
      <w:pPr>
        <w:jc w:val="right"/>
      </w:pPr>
    </w:p>
    <w:p w14:paraId="0365156B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57F365BD" w14:textId="77777777" w:rsidR="00DE4ACE" w:rsidRDefault="00DE4ACE">
      <w:r>
        <w:br w:type="page"/>
      </w:r>
    </w:p>
    <w:p w14:paraId="2F92E285" w14:textId="77777777" w:rsidR="00FD0FAE" w:rsidRDefault="003C19FE" w:rsidP="003C19FE">
      <w:r w:rsidRPr="003C19FE">
        <w:lastRenderedPageBreak/>
        <w:t xml:space="preserve">b. ___________________________________ (naam) </w:t>
      </w:r>
    </w:p>
    <w:p w14:paraId="3108E082" w14:textId="77777777" w:rsidR="00367491" w:rsidRDefault="00367491" w:rsidP="003C19FE"/>
    <w:p w14:paraId="3C99AD0C" w14:textId="77777777" w:rsidR="003C19FE" w:rsidRPr="003C19FE" w:rsidRDefault="003C19FE" w:rsidP="003C19FE">
      <w:r w:rsidRPr="003C19FE">
        <w:t>___________________________________ (functie)</w:t>
      </w:r>
    </w:p>
    <w:p w14:paraId="6E908CAF" w14:textId="77777777" w:rsidR="006B77D2" w:rsidRDefault="006B77D2" w:rsidP="006B77D2">
      <w:pPr>
        <w:jc w:val="right"/>
      </w:pPr>
    </w:p>
    <w:p w14:paraId="3A7201EC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42C08763" w14:textId="77777777"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4D46B" w14:textId="77777777" w:rsidR="009C052D" w:rsidRDefault="009C052D" w:rsidP="00220940">
      <w:pPr>
        <w:spacing w:line="240" w:lineRule="auto"/>
      </w:pPr>
      <w:r>
        <w:separator/>
      </w:r>
    </w:p>
  </w:endnote>
  <w:endnote w:type="continuationSeparator" w:id="0">
    <w:p w14:paraId="3A7C6FFD" w14:textId="77777777" w:rsidR="009C052D" w:rsidRDefault="009C052D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DA790" w14:textId="77777777" w:rsidR="009C052D" w:rsidRDefault="009C052D" w:rsidP="00220940">
      <w:pPr>
        <w:spacing w:line="240" w:lineRule="auto"/>
      </w:pPr>
      <w:r>
        <w:separator/>
      </w:r>
    </w:p>
  </w:footnote>
  <w:footnote w:type="continuationSeparator" w:id="0">
    <w:p w14:paraId="10407B6D" w14:textId="77777777" w:rsidR="009C052D" w:rsidRDefault="009C052D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38EA3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0DA3DF74" w14:textId="7070FE70" w:rsidR="00DE4ACE" w:rsidRDefault="00DE4ACE">
    <w:pPr>
      <w:pStyle w:val="Koptekst"/>
      <w:rPr>
        <w:sz w:val="18"/>
        <w:szCs w:val="18"/>
      </w:rPr>
    </w:pPr>
    <w:r w:rsidRPr="00DE4ACE">
      <w:rPr>
        <w:sz w:val="18"/>
        <w:szCs w:val="18"/>
      </w:rPr>
      <w:t>AI 2022-0</w:t>
    </w:r>
    <w:r w:rsidR="009826B1">
      <w:rPr>
        <w:sz w:val="18"/>
        <w:szCs w:val="18"/>
      </w:rPr>
      <w:t>135</w:t>
    </w:r>
    <w:r w:rsidRPr="00DE4ACE">
      <w:rPr>
        <w:sz w:val="18"/>
        <w:szCs w:val="18"/>
      </w:rPr>
      <w:t xml:space="preserve"> Raamovereenkomst ingenieursdiensten werkvoorbereiding</w:t>
    </w:r>
  </w:p>
  <w:p w14:paraId="62C02F9E" w14:textId="77777777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14:paraId="01EFAF5F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6D24A4"/>
    <w:rsid w:val="007F2532"/>
    <w:rsid w:val="008104C5"/>
    <w:rsid w:val="008402D9"/>
    <w:rsid w:val="00847FFD"/>
    <w:rsid w:val="0086631D"/>
    <w:rsid w:val="009175F9"/>
    <w:rsid w:val="009761CF"/>
    <w:rsid w:val="009826B1"/>
    <w:rsid w:val="009B0D92"/>
    <w:rsid w:val="009C052D"/>
    <w:rsid w:val="00A03098"/>
    <w:rsid w:val="00A3732E"/>
    <w:rsid w:val="00A53085"/>
    <w:rsid w:val="00A86DE4"/>
    <w:rsid w:val="00BD0C39"/>
    <w:rsid w:val="00BE1DBE"/>
    <w:rsid w:val="00C500D0"/>
    <w:rsid w:val="00CC39EC"/>
    <w:rsid w:val="00D93CF8"/>
    <w:rsid w:val="00DD0355"/>
    <w:rsid w:val="00DE4ACE"/>
    <w:rsid w:val="00E57F4F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ED0152"/>
  <w15:docId w15:val="{D268A858-6327-4E49-9580-E6E2A30ED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7F2532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73074-CA0B-441C-9DB4-FB023A50B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1</TotalTime>
  <Pages>2</Pages>
  <Words>272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Biesboer, Annette</cp:lastModifiedBy>
  <cp:revision>4</cp:revision>
  <dcterms:created xsi:type="dcterms:W3CDTF">2022-08-10T06:34:00Z</dcterms:created>
  <dcterms:modified xsi:type="dcterms:W3CDTF">2022-08-18T14:03:00Z</dcterms:modified>
</cp:coreProperties>
</file>