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5D4975">
        <w:t>2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841A9F">
              <w:t>B</w:t>
            </w:r>
            <w:r>
              <w:t>..</w:t>
            </w:r>
          </w:p>
          <w:p w:rsidR="00583EA0" w:rsidRDefault="00583EA0">
            <w:r>
              <w:sym w:font="Wingdings" w:char="F06F"/>
            </w:r>
            <w:r>
              <w:t xml:space="preserve">  Selectiecriterium </w:t>
            </w:r>
            <w:r w:rsidR="005D7697">
              <w:t>1</w:t>
            </w:r>
            <w:r>
              <w:t xml:space="preserve"> </w:t>
            </w:r>
          </w:p>
          <w:p w:rsidR="005D7697" w:rsidRDefault="00583EA0">
            <w:r>
              <w:sym w:font="Wingdings" w:char="F06F"/>
            </w:r>
            <w:r>
              <w:t xml:space="preserve">  Selectiecriterium</w:t>
            </w:r>
            <w:r w:rsidR="00D20AEE">
              <w:t xml:space="preserve"> </w:t>
            </w:r>
            <w:bookmarkStart w:id="11" w:name="_GoBack"/>
            <w:bookmarkEnd w:id="11"/>
            <w:r w:rsidR="005D7697">
              <w:t xml:space="preserve"> 2</w:t>
            </w:r>
          </w:p>
          <w:p w:rsidR="00583EA0" w:rsidRDefault="005D7697" w:rsidP="005D7697">
            <w:r>
              <w:sym w:font="Wingdings" w:char="F06F"/>
            </w:r>
            <w:r w:rsidRPr="005D7697">
              <w:t xml:space="preserve">  Selectiecriterium  </w:t>
            </w:r>
            <w:r>
              <w:t>3</w:t>
            </w:r>
            <w:r w:rsidR="00583EA0">
              <w:t>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5D4975"/>
    <w:rsid w:val="005D7697"/>
    <w:rsid w:val="00632123"/>
    <w:rsid w:val="008104C5"/>
    <w:rsid w:val="008402D9"/>
    <w:rsid w:val="00841A9F"/>
    <w:rsid w:val="009175F9"/>
    <w:rsid w:val="009761CF"/>
    <w:rsid w:val="009B0D92"/>
    <w:rsid w:val="00A03098"/>
    <w:rsid w:val="00A3732E"/>
    <w:rsid w:val="00A53085"/>
    <w:rsid w:val="00BD0C39"/>
    <w:rsid w:val="00D20AEE"/>
    <w:rsid w:val="00E24708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7919"/>
  <w15:docId w15:val="{9BD840F6-34E8-4B89-A806-1EE7FB12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Zwart, Peter (IB)</cp:lastModifiedBy>
  <cp:revision>6</cp:revision>
  <dcterms:created xsi:type="dcterms:W3CDTF">2021-11-03T10:26:00Z</dcterms:created>
  <dcterms:modified xsi:type="dcterms:W3CDTF">2021-11-22T15:20:00Z</dcterms:modified>
</cp:coreProperties>
</file>