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655558" w:rsidRPr="00655558" w:rsidRDefault="00B41FE9" w:rsidP="00655558">
      <w:r w:rsidRPr="001D69D6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 w:rsidR="001D69D6" w:rsidRPr="001D69D6">
        <w:rPr>
          <w:rFonts w:eastAsia="Calibri"/>
          <w:b/>
          <w:bCs/>
          <w:sz w:val="24"/>
          <w:szCs w:val="24"/>
          <w:lang w:eastAsia="en-US"/>
        </w:rPr>
        <w:t>20</w:t>
      </w:r>
      <w:r w:rsidR="00073601">
        <w:rPr>
          <w:rFonts w:eastAsia="Calibri"/>
          <w:b/>
          <w:bCs/>
          <w:sz w:val="24"/>
          <w:szCs w:val="24"/>
          <w:lang w:eastAsia="en-US"/>
        </w:rPr>
        <w:t>20-0215 Realisatie</w:t>
      </w:r>
      <w:r w:rsidR="00985C75">
        <w:rPr>
          <w:rFonts w:eastAsia="Calibri"/>
          <w:b/>
          <w:bCs/>
          <w:sz w:val="24"/>
          <w:szCs w:val="24"/>
          <w:lang w:eastAsia="en-US"/>
        </w:rPr>
        <w:t xml:space="preserve"> a</w:t>
      </w:r>
      <w:r>
        <w:rPr>
          <w:rFonts w:eastAsia="Calibri"/>
          <w:b/>
          <w:bCs/>
          <w:sz w:val="24"/>
          <w:szCs w:val="24"/>
          <w:lang w:eastAsia="en-US"/>
        </w:rPr>
        <w:t>anvaarbescherming Houthaven</w:t>
      </w:r>
      <w:r w:rsidR="00073601">
        <w:rPr>
          <w:rFonts w:eastAsia="Calibri"/>
          <w:b/>
          <w:bCs/>
          <w:sz w:val="24"/>
          <w:szCs w:val="24"/>
          <w:lang w:eastAsia="en-US"/>
        </w:rPr>
        <w:t>s</w:t>
      </w:r>
      <w:bookmarkStart w:id="0" w:name="_GoBack"/>
      <w:bookmarkEnd w:id="0"/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73601"/>
    <w:rsid w:val="000B46D8"/>
    <w:rsid w:val="00177A29"/>
    <w:rsid w:val="001D69D6"/>
    <w:rsid w:val="002B5524"/>
    <w:rsid w:val="003B3222"/>
    <w:rsid w:val="00424DED"/>
    <w:rsid w:val="00482A4F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85C75"/>
    <w:rsid w:val="009B0D92"/>
    <w:rsid w:val="00A03098"/>
    <w:rsid w:val="00A3732E"/>
    <w:rsid w:val="00A53085"/>
    <w:rsid w:val="00B41FE9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7D0C3"/>
  <w15:docId w15:val="{E4C7B58B-04EA-430F-99C8-EE92B80E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Kleene, Barbara</cp:lastModifiedBy>
  <cp:revision>6</cp:revision>
  <dcterms:created xsi:type="dcterms:W3CDTF">2017-03-23T11:02:00Z</dcterms:created>
  <dcterms:modified xsi:type="dcterms:W3CDTF">2020-09-15T07:39:00Z</dcterms:modified>
</cp:coreProperties>
</file>