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79AB" w:rsidRDefault="007979AB" w:rsidP="007979AB">
      <w:pPr>
        <w:pStyle w:val="Bijlageondertitel"/>
        <w:numPr>
          <w:ilvl w:val="0"/>
          <w:numId w:val="0"/>
        </w:numPr>
        <w:spacing w:line="276" w:lineRule="auto"/>
      </w:pPr>
      <w:bookmarkStart w:id="0" w:name="_Toc50391892"/>
      <w:bookmarkStart w:id="1" w:name="_Toc52472707"/>
      <w:bookmarkStart w:id="2" w:name="_Toc52980758"/>
      <w:bookmarkStart w:id="3" w:name="_Toc52986603"/>
      <w:bookmarkStart w:id="4" w:name="_Toc54365799"/>
      <w:bookmarkStart w:id="5" w:name="_GoBack"/>
      <w:r>
        <w:t>Model verklaring financieel economische draagkracht</w:t>
      </w:r>
      <w:bookmarkEnd w:id="0"/>
      <w:bookmarkEnd w:id="1"/>
      <w:bookmarkEnd w:id="2"/>
      <w:bookmarkEnd w:id="3"/>
      <w:bookmarkEnd w:id="4"/>
    </w:p>
    <w:bookmarkEnd w:id="5"/>
    <w:p w:rsidR="007979AB" w:rsidRDefault="007979AB" w:rsidP="007979AB">
      <w:pPr>
        <w:spacing w:line="276" w:lineRule="auto"/>
      </w:pPr>
      <w:r w:rsidRPr="00FC3E85">
        <w:t>Deze verklaring moet worden ondertekend door een bevoegd vertegenwoordiger van een in het land van herkomst onder toezicht staande financiële instelling. Deze financiële instelling moet beschikken over vergunning als die in de zin van de Wet op het financieel toezicht, afgegeven door de Nederlandse Bank of een vergelijkbare overheidsinstelling.</w:t>
      </w:r>
    </w:p>
    <w:p w:rsidR="007979AB" w:rsidRDefault="007979AB" w:rsidP="007979AB">
      <w:pPr>
        <w:spacing w:line="276" w:lineRule="auto"/>
      </w:pPr>
    </w:p>
    <w:p w:rsidR="007979AB" w:rsidRDefault="007979AB" w:rsidP="007979AB">
      <w:pPr>
        <w:spacing w:line="276" w:lineRule="auto"/>
      </w:pPr>
      <w:r w:rsidRPr="00FC3E85">
        <w:t>De navolgende verklaring moet worden ingediend op briefpapier van de financiële instelling.</w:t>
      </w:r>
    </w:p>
    <w:p w:rsidR="007979AB" w:rsidRDefault="007979AB" w:rsidP="007979AB">
      <w:pPr>
        <w:spacing w:line="276" w:lineRule="auto"/>
      </w:pPr>
      <w:r>
        <w:t>_______________________________________________________________________</w:t>
      </w:r>
      <w:r>
        <w:br/>
      </w:r>
    </w:p>
    <w:p w:rsidR="007979AB" w:rsidRDefault="007979AB" w:rsidP="007979AB">
      <w:pPr>
        <w:spacing w:line="276" w:lineRule="auto"/>
      </w:pPr>
      <w:r>
        <w:t>Aan de a</w:t>
      </w:r>
      <w:r w:rsidRPr="00FC3E85">
        <w:t>anbesteder</w:t>
      </w:r>
    </w:p>
    <w:p w:rsidR="007979AB" w:rsidRDefault="007979AB" w:rsidP="007979AB">
      <w:pPr>
        <w:spacing w:line="276" w:lineRule="auto"/>
        <w:rPr>
          <w:u w:val="single"/>
        </w:rPr>
      </w:pPr>
    </w:p>
    <w:p w:rsidR="007979AB" w:rsidRDefault="007979AB" w:rsidP="007979AB">
      <w:pPr>
        <w:spacing w:line="276" w:lineRule="auto"/>
        <w:rPr>
          <w:u w:val="single"/>
        </w:rPr>
      </w:pPr>
      <w:r w:rsidRPr="00FC3E85">
        <w:t xml:space="preserve">Gemeente </w:t>
      </w:r>
      <w:r>
        <w:t>Amsterdam,</w:t>
      </w:r>
      <w:r w:rsidRPr="00FC3E85">
        <w:rPr>
          <w:u w:val="single"/>
        </w:rPr>
        <w:br/>
      </w:r>
    </w:p>
    <w:p w:rsidR="007979AB" w:rsidRDefault="007979AB" w:rsidP="007979AB">
      <w:pPr>
        <w:spacing w:line="276" w:lineRule="auto"/>
      </w:pPr>
      <w:r w:rsidRPr="00FC3E85">
        <w:t>De ondergetekende, [</w:t>
      </w:r>
      <w:r w:rsidRPr="00E607BF">
        <w:rPr>
          <w:i/>
        </w:rPr>
        <w:t>naam financiële instelling</w:t>
      </w:r>
      <w:r w:rsidRPr="00FC3E85">
        <w:t>], gevestigd te [</w:t>
      </w:r>
      <w:r w:rsidRPr="00E607BF">
        <w:rPr>
          <w:i/>
        </w:rPr>
        <w:t>plaats</w:t>
      </w:r>
      <w:r w:rsidRPr="00FC3E85">
        <w:t xml:space="preserve">], verklaart in verband met de aanbestedingsprocedure door de gemeente </w:t>
      </w:r>
      <w:r>
        <w:t>Amsterdam</w:t>
      </w:r>
      <w:r w:rsidRPr="00FC3E85">
        <w:t xml:space="preserve"> van het Project </w:t>
      </w:r>
      <w:r>
        <w:t xml:space="preserve">warmte- </w:t>
      </w:r>
      <w:proofErr w:type="spellStart"/>
      <w:r>
        <w:t>koudesysteem</w:t>
      </w:r>
      <w:proofErr w:type="spellEnd"/>
      <w:r>
        <w:t xml:space="preserve"> WAD kwartier</w:t>
      </w:r>
      <w:r w:rsidRPr="00FC3E85">
        <w:t>, hierna te noemen het Project</w:t>
      </w:r>
      <w:r>
        <w:t>,</w:t>
      </w:r>
      <w:r w:rsidRPr="00FC3E85">
        <w:t xml:space="preserve"> het volgende.</w:t>
      </w:r>
    </w:p>
    <w:p w:rsidR="007979AB" w:rsidRDefault="007979AB" w:rsidP="007979AB">
      <w:pPr>
        <w:spacing w:line="276" w:lineRule="auto"/>
        <w:rPr>
          <w:u w:val="single"/>
        </w:rPr>
      </w:pPr>
    </w:p>
    <w:p w:rsidR="007979AB" w:rsidRDefault="007979AB" w:rsidP="007979AB">
      <w:pPr>
        <w:spacing w:line="276" w:lineRule="auto"/>
      </w:pPr>
      <w:r w:rsidRPr="00FC3E85">
        <w:t>De ondergetekende verklaart op basis van de op dit moment aan [</w:t>
      </w:r>
      <w:r w:rsidRPr="00E607BF">
        <w:rPr>
          <w:i/>
        </w:rPr>
        <w:t>naam financiële instelling</w:t>
      </w:r>
      <w:r w:rsidRPr="00FC3E85">
        <w:t xml:space="preserve">] bekend staande gegevens, dat [naam rechtspersoon] in staat moet worden </w:t>
      </w:r>
      <w:r>
        <w:t xml:space="preserve">geacht om een bedrag van EUR 3.000.000 </w:t>
      </w:r>
      <w:r w:rsidRPr="00A06A41">
        <w:t>op te brengen</w:t>
      </w:r>
      <w:r>
        <w:t xml:space="preserve"> ten behoeve van het Project.</w:t>
      </w:r>
    </w:p>
    <w:p w:rsidR="007979AB" w:rsidRDefault="007979AB" w:rsidP="007979AB">
      <w:pPr>
        <w:spacing w:line="276" w:lineRule="auto"/>
        <w:rPr>
          <w:u w:val="single"/>
        </w:rPr>
      </w:pPr>
    </w:p>
    <w:p w:rsidR="007979AB" w:rsidRDefault="007979AB" w:rsidP="007979AB">
      <w:pPr>
        <w:spacing w:line="276" w:lineRule="auto"/>
      </w:pPr>
      <w:r w:rsidRPr="00FC3E85">
        <w:t>Deze verklaring houdt geen garantie van [</w:t>
      </w:r>
      <w:r w:rsidRPr="00E607BF">
        <w:rPr>
          <w:i/>
        </w:rPr>
        <w:t>naam financiële instelling</w:t>
      </w:r>
      <w:r w:rsidRPr="00FC3E85">
        <w:t>] ten opzichte van de Aanbesteder in. Deze verklaring is tot stand gekomen door zorgvuldige kennisneming door [</w:t>
      </w:r>
      <w:r w:rsidRPr="00E607BF">
        <w:rPr>
          <w:i/>
        </w:rPr>
        <w:t>naam financiële instelling</w:t>
      </w:r>
      <w:r w:rsidRPr="00FC3E85">
        <w:t>] van de door Gegadigde aan [</w:t>
      </w:r>
      <w:r w:rsidRPr="00E607BF">
        <w:rPr>
          <w:i/>
        </w:rPr>
        <w:t>naam financiële instelling</w:t>
      </w:r>
      <w:r w:rsidRPr="00FC3E85">
        <w:t>] ter beschikking gestelde gegevens, met name ten aanzien van het Project en ten aanzien van de financiële situatie van [</w:t>
      </w:r>
      <w:r w:rsidRPr="00E607BF">
        <w:rPr>
          <w:i/>
        </w:rPr>
        <w:t>namen bij Gegadigde betrokkenen</w:t>
      </w:r>
      <w:r w:rsidRPr="00FC3E85">
        <w:t>].</w:t>
      </w:r>
    </w:p>
    <w:p w:rsidR="007979AB" w:rsidRDefault="007979AB" w:rsidP="007979AB">
      <w:pPr>
        <w:spacing w:line="276" w:lineRule="auto"/>
        <w:rPr>
          <w:u w:val="single"/>
        </w:rPr>
      </w:pPr>
    </w:p>
    <w:p w:rsidR="007979AB" w:rsidRDefault="007979AB" w:rsidP="007979AB">
      <w:pPr>
        <w:spacing w:line="276" w:lineRule="auto"/>
      </w:pPr>
      <w:r w:rsidRPr="00FC3E85">
        <w:t>Het is [</w:t>
      </w:r>
      <w:r w:rsidRPr="00E607BF">
        <w:rPr>
          <w:i/>
        </w:rPr>
        <w:t>naam financiële instelling</w:t>
      </w:r>
      <w:r w:rsidRPr="00FC3E85">
        <w:t>] bekend dat deze verklaring door de Aanbesteder zal worden gebruikt om vast te stellen of [</w:t>
      </w:r>
      <w:r w:rsidRPr="00E607BF">
        <w:rPr>
          <w:i/>
        </w:rPr>
        <w:t>naam Gegadigde</w:t>
      </w:r>
      <w:r w:rsidRPr="00FC3E85">
        <w:t>] voldoet aan de gestelde financieel economische minimumeis.</w:t>
      </w:r>
    </w:p>
    <w:p w:rsidR="007979AB" w:rsidRDefault="007979AB" w:rsidP="007979AB">
      <w:pPr>
        <w:spacing w:line="276" w:lineRule="auto"/>
        <w:rPr>
          <w:u w:val="single"/>
        </w:rPr>
      </w:pPr>
    </w:p>
    <w:p w:rsidR="007979AB" w:rsidRDefault="007979AB" w:rsidP="007979AB">
      <w:pPr>
        <w:spacing w:line="276" w:lineRule="auto"/>
      </w:pPr>
      <w:r w:rsidRPr="00FC3E85">
        <w:t>Aldus getekend te [</w:t>
      </w:r>
      <w:r w:rsidRPr="00E607BF">
        <w:rPr>
          <w:i/>
        </w:rPr>
        <w:t>plaats</w:t>
      </w:r>
      <w:r w:rsidRPr="00FC3E85">
        <w:t>], [</w:t>
      </w:r>
      <w:r w:rsidRPr="00E607BF">
        <w:rPr>
          <w:i/>
        </w:rPr>
        <w:t>datum</w:t>
      </w:r>
      <w:r w:rsidRPr="00FC3E85">
        <w:t>]</w:t>
      </w:r>
    </w:p>
    <w:p w:rsidR="007979AB" w:rsidRDefault="007979AB" w:rsidP="007979AB">
      <w:pPr>
        <w:spacing w:line="276" w:lineRule="auto"/>
      </w:pPr>
      <w:r>
        <w:t>[</w:t>
      </w:r>
      <w:r w:rsidRPr="00E607BF">
        <w:rPr>
          <w:i/>
        </w:rPr>
        <w:t>naam financiële instelling</w:t>
      </w:r>
      <w:r w:rsidRPr="00E607BF">
        <w:t>]</w:t>
      </w:r>
    </w:p>
    <w:p w:rsidR="007979AB" w:rsidRPr="00E607BF" w:rsidRDefault="007979AB" w:rsidP="007979AB">
      <w:pPr>
        <w:spacing w:line="276" w:lineRule="auto"/>
      </w:pPr>
      <w:r w:rsidRPr="00E607BF">
        <w:t>[</w:t>
      </w:r>
      <w:r w:rsidRPr="00E607BF">
        <w:rPr>
          <w:i/>
        </w:rPr>
        <w:t>naam vertegenwoordigingsbevoegd natuurlijk persoon</w:t>
      </w:r>
      <w:r w:rsidRPr="00E607BF">
        <w:t>]</w:t>
      </w:r>
    </w:p>
    <w:p w:rsidR="007979AB" w:rsidRPr="00E607BF" w:rsidRDefault="007979AB" w:rsidP="007979AB">
      <w:pPr>
        <w:spacing w:line="276" w:lineRule="auto"/>
      </w:pPr>
    </w:p>
    <w:p w:rsidR="007979AB" w:rsidRPr="002075A6" w:rsidRDefault="007979AB" w:rsidP="007979AB">
      <w:pPr>
        <w:spacing w:line="276" w:lineRule="auto"/>
      </w:pPr>
      <w:r w:rsidRPr="00E607BF">
        <w:t>[</w:t>
      </w:r>
      <w:r w:rsidRPr="00E607BF">
        <w:rPr>
          <w:i/>
        </w:rPr>
        <w:t>functie</w:t>
      </w:r>
      <w:r w:rsidRPr="00E607BF">
        <w:t>]</w:t>
      </w:r>
    </w:p>
    <w:p w:rsidR="007979AB" w:rsidRPr="00641E1E" w:rsidRDefault="007979AB" w:rsidP="007979AB">
      <w:pPr>
        <w:spacing w:line="276" w:lineRule="auto"/>
        <w:rPr>
          <w:b/>
        </w:rPr>
      </w:pPr>
    </w:p>
    <w:p w:rsidR="007979AB" w:rsidRDefault="007979AB" w:rsidP="007979AB">
      <w:pPr>
        <w:spacing w:line="276" w:lineRule="auto"/>
      </w:pP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8FE712F"/>
    <w:multiLevelType w:val="multilevel"/>
    <w:tmpl w:val="D380787A"/>
    <w:lvl w:ilvl="0">
      <w:start w:val="1"/>
      <w:numFmt w:val="decimal"/>
      <w:pStyle w:val="Bijlageondertitel"/>
      <w:lvlText w:val="Bijlage %1"/>
      <w:lvlJc w:val="left"/>
      <w:pPr>
        <w:ind w:left="0" w:firstLine="0"/>
      </w:pPr>
      <w:rPr>
        <w:rFonts w:hint="default"/>
        <w:b/>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6"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7"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7"/>
  </w:num>
  <w:num w:numId="4">
    <w:abstractNumId w:val="6"/>
  </w:num>
  <w:num w:numId="5">
    <w:abstractNumId w:val="0"/>
  </w:num>
  <w:num w:numId="6">
    <w:abstractNumId w:val="2"/>
  </w:num>
  <w:num w:numId="7">
    <w:abstractNumId w:val="5"/>
  </w:num>
  <w:num w:numId="8">
    <w:abstractNumId w:val="4"/>
  </w:num>
  <w:num w:numId="9">
    <w:abstractNumId w:val="7"/>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4"/>
  </w:num>
  <w:num w:numId="20">
    <w:abstractNumId w:val="7"/>
  </w:num>
  <w:num w:numId="21">
    <w:abstractNumId w:val="0"/>
  </w:num>
  <w:num w:numId="22">
    <w:abstractNumId w:val="2"/>
  </w:num>
  <w:num w:numId="23">
    <w:abstractNumId w:val="5"/>
  </w:num>
  <w:num w:numId="24">
    <w:abstractNumId w:val="0"/>
  </w:num>
  <w:num w:numId="25">
    <w:abstractNumId w:val="0"/>
  </w:num>
  <w:num w:numId="26">
    <w:abstractNumId w:val="0"/>
  </w:num>
  <w:num w:numId="2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9AB"/>
    <w:rsid w:val="000B46D8"/>
    <w:rsid w:val="00177A29"/>
    <w:rsid w:val="00181B45"/>
    <w:rsid w:val="002B5524"/>
    <w:rsid w:val="003B3222"/>
    <w:rsid w:val="00424DED"/>
    <w:rsid w:val="00482A4F"/>
    <w:rsid w:val="00527398"/>
    <w:rsid w:val="00632123"/>
    <w:rsid w:val="007979AB"/>
    <w:rsid w:val="008104C5"/>
    <w:rsid w:val="008402D9"/>
    <w:rsid w:val="0085125B"/>
    <w:rsid w:val="009175F9"/>
    <w:rsid w:val="009761CF"/>
    <w:rsid w:val="009B0D92"/>
    <w:rsid w:val="009B267D"/>
    <w:rsid w:val="00A03098"/>
    <w:rsid w:val="00A3732E"/>
    <w:rsid w:val="00A53085"/>
    <w:rsid w:val="00B12F50"/>
    <w:rsid w:val="00BD0C39"/>
    <w:rsid w:val="00EB1492"/>
    <w:rsid w:val="00F04E03"/>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9DCA5"/>
  <w15:chartTrackingRefBased/>
  <w15:docId w15:val="{09A341E5-32DF-4DC8-A8D2-A86EAB195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979AB"/>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Bijlageondertitel">
    <w:name w:val="Bijlage ondertitel"/>
    <w:basedOn w:val="Standaard"/>
    <w:next w:val="Standaard"/>
    <w:qFormat/>
    <w:rsid w:val="007979AB"/>
    <w:pPr>
      <w:pageBreakBefore/>
      <w:numPr>
        <w:numId w:val="27"/>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244</Words>
  <Characters>1602</Characters>
  <Application>Microsoft Office Word</Application>
  <DocSecurity>0</DocSecurity>
  <Lines>13</Lines>
  <Paragraphs>3</Paragraphs>
  <ScaleCrop>false</ScaleCrop>
  <Company>Gemeente Amsterdam</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Kirpensteijn, Wouter</dc:creator>
  <cp:keywords/>
  <dc:description/>
  <cp:lastModifiedBy>Kirpensteijn, Wouter</cp:lastModifiedBy>
  <cp:revision>1</cp:revision>
  <dcterms:created xsi:type="dcterms:W3CDTF">2020-10-26T12:44:00Z</dcterms:created>
  <dcterms:modified xsi:type="dcterms:W3CDTF">2020-10-26T12:44:00Z</dcterms:modified>
</cp:coreProperties>
</file>