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Bijlage</w:t>
      </w:r>
      <w:bookmarkStart w:id="10" w:name="_GoBack"/>
      <w:r w:rsidRPr="00624283">
        <w:rPr>
          <w:color w:val="000000" w:themeColor="text1"/>
        </w:rPr>
        <w:t xml:space="preserve"> </w:t>
      </w:r>
      <w:r w:rsidR="00624283" w:rsidRPr="00624283">
        <w:rPr>
          <w:color w:val="000000" w:themeColor="text1"/>
        </w:rPr>
        <w:t>5</w:t>
      </w:r>
      <w:r w:rsidRPr="00624283">
        <w:rPr>
          <w:color w:val="000000" w:themeColor="text1"/>
        </w:rPr>
        <w:t xml:space="preserve"> </w:t>
      </w:r>
      <w:bookmarkEnd w:id="10"/>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24283"/>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51A11"/>
  <w15:docId w15:val="{09343632-149B-43A6-8593-F313FD96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188974C8.dotm</Template>
  <TotalTime>18</TotalTime>
  <Pages>1</Pages>
  <Words>172</Words>
  <Characters>950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Kirpensteijn, Wouter</cp:lastModifiedBy>
  <cp:revision>4</cp:revision>
  <cp:lastPrinted>2019-06-25T09:05:00Z</cp:lastPrinted>
  <dcterms:created xsi:type="dcterms:W3CDTF">2019-07-10T09:04:00Z</dcterms:created>
  <dcterms:modified xsi:type="dcterms:W3CDTF">2020-03-13T10:26:00Z</dcterms:modified>
</cp:coreProperties>
</file>