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7D4D60" w:rsidRPr="007D4D60">
        <w:t>7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Start w:id="5" w:name="_GoBack"/>
      <w:bookmarkEnd w:id="3"/>
      <w:bookmarkEnd w:id="4"/>
      <w:bookmarkEnd w:id="5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B3222"/>
    <w:rsid w:val="00424DED"/>
    <w:rsid w:val="00482A4F"/>
    <w:rsid w:val="00527398"/>
    <w:rsid w:val="005914DA"/>
    <w:rsid w:val="00632123"/>
    <w:rsid w:val="007472DB"/>
    <w:rsid w:val="007D4D60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55CAE1B6.dotm</Template>
  <TotalTime>0</TotalTime>
  <Pages>1</Pages>
  <Words>110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Steven Veenendaal</cp:lastModifiedBy>
  <cp:revision>3</cp:revision>
  <dcterms:created xsi:type="dcterms:W3CDTF">2019-06-12T12:10:00Z</dcterms:created>
  <dcterms:modified xsi:type="dcterms:W3CDTF">2019-07-18T15:02:00Z</dcterms:modified>
</cp:coreProperties>
</file>