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bookmarkStart w:id="10" w:name="_GoBack"/>
      <w:r w:rsidR="00ED60EB" w:rsidRPr="00ED60EB">
        <w:t>6</w:t>
      </w:r>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Pr>
          <w:highlight w:val="lightGray"/>
        </w:rPr>
        <w:t>[</w:t>
      </w:r>
      <w:r>
        <w:rPr>
          <w:i/>
          <w:highlight w:val="lightGray"/>
        </w:rPr>
        <w:t>naam onderaannemer</w:t>
      </w:r>
      <w:r>
        <w:rPr>
          <w:highlight w:val="lightGray"/>
        </w:rPr>
        <w:t>]</w:t>
      </w:r>
      <w:r>
        <w:t xml:space="preserve">, 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B46D8"/>
    <w:rsid w:val="00177A29"/>
    <w:rsid w:val="002B5524"/>
    <w:rsid w:val="003B3222"/>
    <w:rsid w:val="00424DED"/>
    <w:rsid w:val="00482A4F"/>
    <w:rsid w:val="00527398"/>
    <w:rsid w:val="00632123"/>
    <w:rsid w:val="008104C5"/>
    <w:rsid w:val="008402D9"/>
    <w:rsid w:val="008D4E56"/>
    <w:rsid w:val="009175F9"/>
    <w:rsid w:val="009761CF"/>
    <w:rsid w:val="009B0D92"/>
    <w:rsid w:val="00A03098"/>
    <w:rsid w:val="00A14104"/>
    <w:rsid w:val="00A3732E"/>
    <w:rsid w:val="00A53085"/>
    <w:rsid w:val="00AA2476"/>
    <w:rsid w:val="00BD0C39"/>
    <w:rsid w:val="00EB1492"/>
    <w:rsid w:val="00ED60EB"/>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D2B57D2E.dotm</Template>
  <TotalTime>0</TotalTime>
  <Pages>1</Pages>
  <Words>143</Words>
  <Characters>981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Santbrink, Tom</dc:creator>
  <cp:lastModifiedBy>Steven Veenendaal</cp:lastModifiedBy>
  <cp:revision>3</cp:revision>
  <dcterms:created xsi:type="dcterms:W3CDTF">2019-06-12T12:08:00Z</dcterms:created>
  <dcterms:modified xsi:type="dcterms:W3CDTF">2019-07-18T15:02:00Z</dcterms:modified>
</cp:coreProperties>
</file>