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3C19FE" w:rsidP="003C19FE">
      <w:pPr>
        <w:rPr>
          <w:b/>
          <w:bCs/>
          <w:sz w:val="40"/>
          <w:szCs w:val="40"/>
        </w:rPr>
      </w:pPr>
      <w:r w:rsidRPr="00FD0FAE">
        <w:rPr>
          <w:b/>
          <w:bCs/>
          <w:sz w:val="40"/>
          <w:szCs w:val="40"/>
        </w:rPr>
        <w:t>Inschrijvingsbiljet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proofErr w:type="gramStart"/>
      <w:r w:rsidRPr="003C19FE">
        <w:t>a</w:t>
      </w:r>
      <w:proofErr w:type="gramEnd"/>
      <w:r w:rsidRPr="003C19FE">
        <w:t xml:space="preserve">. _____________________________________________ </w:t>
      </w:r>
    </w:p>
    <w:p w:rsidR="00FD0FAE" w:rsidRDefault="003C19FE" w:rsidP="003C19FE">
      <w:proofErr w:type="gramStart"/>
      <w:r w:rsidRPr="003C19FE">
        <w:t>gevestigd</w:t>
      </w:r>
      <w:proofErr w:type="gramEnd"/>
      <w:r w:rsidRPr="003C19FE">
        <w:t xml:space="preserve">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proofErr w:type="gramStart"/>
      <w:r w:rsidRPr="003C19FE">
        <w:t>gevestigd</w:t>
      </w:r>
      <w:proofErr w:type="gramEnd"/>
      <w:r w:rsidRPr="003C19FE">
        <w:t xml:space="preserve">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proofErr w:type="gramStart"/>
      <w:r w:rsidRPr="003C19FE">
        <w:t>verklaart</w:t>
      </w:r>
      <w:proofErr w:type="gramEnd"/>
      <w:r w:rsidRPr="003C19FE">
        <w:t xml:space="preserve"> (verklaren) zich door ondertekening dezes bereid </w:t>
      </w:r>
      <w:bookmarkStart w:id="0" w:name="_GoBack"/>
      <w:bookmarkEnd w:id="0"/>
      <w:r w:rsidRPr="003C19FE">
        <w:t>de opdracht voor:</w:t>
      </w:r>
    </w:p>
    <w:p w:rsidR="00220940" w:rsidRDefault="00220940" w:rsidP="003C19FE"/>
    <w:p w:rsidR="00FD0FAE" w:rsidRPr="00D93CF8" w:rsidRDefault="0085137F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&lt;Aannemers Gezonde Schoolgebouwen Amsterdam</w:t>
      </w:r>
      <w:r w:rsidR="00A86DE4">
        <w:rPr>
          <w:b/>
          <w:sz w:val="28"/>
          <w:szCs w:val="28"/>
        </w:rPr>
        <w:t>&gt;</w:t>
      </w:r>
      <w:r w:rsidR="003C19FE" w:rsidRPr="00D93CF8">
        <w:rPr>
          <w:b/>
          <w:sz w:val="28"/>
          <w:szCs w:val="28"/>
        </w:rPr>
        <w:t xml:space="preserve"> </w:t>
      </w:r>
    </w:p>
    <w:p w:rsidR="00FD0FAE" w:rsidRDefault="00FD0FAE" w:rsidP="003C19FE"/>
    <w:p w:rsidR="00367491" w:rsidRPr="003C19FE" w:rsidRDefault="0085137F" w:rsidP="003C19FE">
      <w:r>
        <w:t xml:space="preserve">Voor deze aanbesteding wordt geen prijs verlangd. </w:t>
      </w:r>
    </w:p>
    <w:p w:rsidR="00FD0FAE" w:rsidRDefault="00FD0FAE" w:rsidP="003C19FE"/>
    <w:p w:rsidR="003C19FE" w:rsidRPr="003C19FE" w:rsidRDefault="003C19FE" w:rsidP="003C19FE">
      <w:r w:rsidRPr="003C19FE">
        <w:t xml:space="preserve">In geval van een inschrijving door een samenwerkingsverband van ondernemers wijzen de inschrijvers de hierboven onder a. </w:t>
      </w:r>
      <w:proofErr w:type="gramStart"/>
      <w:r w:rsidRPr="003C19FE">
        <w:t>genoemde</w:t>
      </w:r>
      <w:proofErr w:type="gramEnd"/>
      <w:r w:rsidRPr="003C19FE">
        <w:t xml:space="preserve"> inschrijver aan als gemachtigde om hen in alle zaken</w:t>
      </w:r>
    </w:p>
    <w:p w:rsidR="003C19FE" w:rsidRPr="003C19FE" w:rsidRDefault="003C19FE" w:rsidP="003C19FE">
      <w:proofErr w:type="gramStart"/>
      <w:r w:rsidRPr="003C19FE">
        <w:t>in</w:t>
      </w:r>
      <w:proofErr w:type="gramEnd"/>
      <w:r w:rsidRPr="003C19FE">
        <w:t xml:space="preserve">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</w:t>
      </w:r>
      <w:proofErr w:type="gramStart"/>
      <w:r w:rsidRPr="003C19FE">
        <w:t>overeenkomstig</w:t>
      </w:r>
      <w:proofErr w:type="gramEnd"/>
      <w:r w:rsidRPr="003C19FE">
        <w:t xml:space="preserve">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proofErr w:type="gramStart"/>
      <w:r w:rsidRPr="003C19FE">
        <w:t>a</w:t>
      </w:r>
      <w:proofErr w:type="gramEnd"/>
      <w:r w:rsidRPr="003C19FE">
        <w:t>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9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EE5" w:rsidRDefault="00C73EE5" w:rsidP="00220940">
      <w:pPr>
        <w:spacing w:line="240" w:lineRule="auto"/>
      </w:pPr>
      <w:r>
        <w:separator/>
      </w:r>
    </w:p>
  </w:endnote>
  <w:endnote w:type="continuationSeparator" w:id="0">
    <w:p w:rsidR="00C73EE5" w:rsidRDefault="00C73EE5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EE5" w:rsidRDefault="00C73EE5" w:rsidP="00220940">
      <w:pPr>
        <w:spacing w:line="240" w:lineRule="auto"/>
      </w:pPr>
      <w:r>
        <w:separator/>
      </w:r>
    </w:p>
  </w:footnote>
  <w:footnote w:type="continuationSeparator" w:id="0">
    <w:p w:rsidR="00C73EE5" w:rsidRDefault="00C73EE5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E13562">
    <w:pPr>
      <w:pStyle w:val="Koptekst"/>
      <w:rPr>
        <w:sz w:val="18"/>
        <w:szCs w:val="18"/>
      </w:rPr>
    </w:pPr>
    <w:r>
      <w:rPr>
        <w:sz w:val="18"/>
        <w:szCs w:val="18"/>
      </w:rPr>
      <w:t>AI 2019-0639</w:t>
    </w:r>
    <w:r w:rsidR="00220940" w:rsidRPr="00220940">
      <w:rPr>
        <w:sz w:val="18"/>
        <w:szCs w:val="18"/>
      </w:rPr>
      <w:t xml:space="preserve"> </w:t>
    </w:r>
    <w:r>
      <w:rPr>
        <w:sz w:val="18"/>
        <w:szCs w:val="18"/>
      </w:rPr>
      <w:t>Inkoop werk – aannemers Gezonde Schoolgebouwen Amsterdam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EE5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8104C5"/>
    <w:rsid w:val="008402D9"/>
    <w:rsid w:val="00847FFD"/>
    <w:rsid w:val="0085137F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73EE5"/>
    <w:rsid w:val="00CC39EC"/>
    <w:rsid w:val="00D93CF8"/>
    <w:rsid w:val="00DD0355"/>
    <w:rsid w:val="00E13562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enen004\AppData\Local\Microsoft\Windows\Temporary%20Internet%20Files\Content.IE5\FGTU0TEE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9A61E-0E1E-4F56-AA2C-F43C87DAD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51</TotalTime>
  <Pages>2</Pages>
  <Words>174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Veenendaal</dc:creator>
  <cp:lastModifiedBy>Steven Veenendaal</cp:lastModifiedBy>
  <cp:revision>3</cp:revision>
  <dcterms:created xsi:type="dcterms:W3CDTF">2019-10-23T12:08:00Z</dcterms:created>
  <dcterms:modified xsi:type="dcterms:W3CDTF">2019-10-30T09:14:00Z</dcterms:modified>
</cp:coreProperties>
</file>