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F60" w:rsidRPr="006B4F62" w:rsidRDefault="007643BD" w:rsidP="007643BD">
      <w:pPr>
        <w:pStyle w:val="Bijlageondertitel"/>
        <w:numPr>
          <w:ilvl w:val="0"/>
          <w:numId w:val="0"/>
        </w:numPr>
        <w:rPr>
          <w:rFonts w:ascii="Calibri" w:eastAsia="Times New Roman" w:hAnsi="Calibri" w:cs="Calibri"/>
          <w:b w:val="0"/>
          <w:sz w:val="22"/>
          <w:szCs w:val="22"/>
          <w:lang w:eastAsia="nl-NL"/>
        </w:rPr>
      </w:pPr>
      <w:r>
        <w:rPr>
          <w:sz w:val="40"/>
          <w:szCs w:val="40"/>
        </w:rPr>
        <w:br/>
      </w:r>
      <w:r>
        <w:rPr>
          <w:sz w:val="40"/>
          <w:szCs w:val="40"/>
        </w:rPr>
        <w:br/>
      </w:r>
      <w:r>
        <w:rPr>
          <w:sz w:val="40"/>
          <w:szCs w:val="40"/>
        </w:rPr>
        <w:br/>
      </w:r>
      <w:r w:rsidR="00E8364C" w:rsidRPr="00322D7A">
        <w:rPr>
          <w:sz w:val="40"/>
          <w:szCs w:val="40"/>
        </w:rPr>
        <w:t xml:space="preserve">Bijlage 26: </w:t>
      </w:r>
      <w:r w:rsidR="007F551A">
        <w:rPr>
          <w:sz w:val="40"/>
          <w:szCs w:val="40"/>
        </w:rPr>
        <w:t>A2</w:t>
      </w:r>
      <w:r w:rsidR="00C03971">
        <w:rPr>
          <w:sz w:val="40"/>
          <w:szCs w:val="40"/>
        </w:rPr>
        <w:t xml:space="preserve"> </w:t>
      </w:r>
      <w:bookmarkStart w:id="0" w:name="_GoBack"/>
      <w:bookmarkEnd w:id="0"/>
      <w:r w:rsidR="00E8364C" w:rsidRPr="00322D7A">
        <w:rPr>
          <w:sz w:val="40"/>
          <w:szCs w:val="40"/>
        </w:rPr>
        <w:t>Risicodossier</w:t>
      </w:r>
      <w:r w:rsidR="009521EF">
        <w:rPr>
          <w:sz w:val="40"/>
          <w:szCs w:val="40"/>
        </w:rPr>
        <w:t xml:space="preserve"> </w:t>
      </w:r>
      <w:r w:rsidR="006B4F62">
        <w:rPr>
          <w:sz w:val="40"/>
          <w:szCs w:val="40"/>
        </w:rPr>
        <w:br/>
      </w:r>
      <w:r>
        <w:rPr>
          <w:noProof/>
          <w:sz w:val="22"/>
          <w:lang w:eastAsia="nl-NL"/>
        </w:rPr>
        <w:drawing>
          <wp:anchor distT="0" distB="0" distL="114300" distR="114300" simplePos="0" relativeHeight="251659264" behindDoc="1" locked="0" layoutInCell="1" allowOverlap="1" wp14:anchorId="6DF2162B" wp14:editId="7B497045">
            <wp:simplePos x="0" y="0"/>
            <wp:positionH relativeFrom="column">
              <wp:posOffset>-310515</wp:posOffset>
            </wp:positionH>
            <wp:positionV relativeFrom="paragraph">
              <wp:posOffset>-601345</wp:posOffset>
            </wp:positionV>
            <wp:extent cx="2019300" cy="1524000"/>
            <wp:effectExtent l="0" t="0" r="0" b="0"/>
            <wp:wrapTight wrapText="bothSides">
              <wp:wrapPolygon edited="0">
                <wp:start x="408" y="0"/>
                <wp:lineTo x="0" y="540"/>
                <wp:lineTo x="0" y="20250"/>
                <wp:lineTo x="611" y="21330"/>
                <wp:lineTo x="4483" y="21330"/>
                <wp:lineTo x="5094" y="21060"/>
                <wp:lineTo x="5298" y="8640"/>
                <wp:lineTo x="21396" y="7020"/>
                <wp:lineTo x="21396" y="4590"/>
                <wp:lineTo x="18136" y="4320"/>
                <wp:lineTo x="20989" y="2700"/>
                <wp:lineTo x="19766" y="270"/>
                <wp:lineTo x="4483" y="0"/>
                <wp:lineTo x="408" y="0"/>
              </wp:wrapPolygon>
            </wp:wrapTight>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9300" cy="1524000"/>
                    </a:xfrm>
                    <a:prstGeom prst="rect">
                      <a:avLst/>
                    </a:prstGeom>
                    <a:noFill/>
                  </pic:spPr>
                </pic:pic>
              </a:graphicData>
            </a:graphic>
            <wp14:sizeRelH relativeFrom="page">
              <wp14:pctWidth>0</wp14:pctWidth>
            </wp14:sizeRelH>
            <wp14:sizeRelV relativeFrom="page">
              <wp14:pctHeight>0</wp14:pctHeight>
            </wp14:sizeRelV>
          </wp:anchor>
        </w:drawing>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t>De opdrachtgever hecht er belang aan dat de inschrijver de risico's die het project of project doelstellingen bedreigen goed heeft doorgrond en beheerst of mede helpt beheersen.</w:t>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t>De opdrachtgever heeft reeds een risico voor het gehele werk benoemd, te weten:</w:t>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t>- Het niet tijdig verkrijgen van de benodigde vergunningen.</w:t>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br/>
        <w:t>Naast het benoemde risico verwacht de opdrachtgever dat de inschrijver voor zowel perceel Oost als West zelf twee TOP risico's benoemd betreffende de continuïteit van de werkzaamheden. Van de totaal drie benoemde risico's beschrijft de inschrijver concreet welke beheersmaatregelen en processtappen de inschrijver neemt om ervoor te zorgen dat de risico's geminimaliseerd dan wel beheerst worden.</w:t>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t>De risicoanalyse wordt beoordeeld op onder meer de volgende elementen:</w:t>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t>- Relevantie van de toprisico's en of de beheersma</w:t>
      </w:r>
      <w:r w:rsidR="00334EFC">
        <w:rPr>
          <w:rFonts w:ascii="Calibri" w:eastAsia="Times New Roman" w:hAnsi="Calibri" w:cs="Calibri"/>
          <w:sz w:val="22"/>
          <w:szCs w:val="22"/>
          <w:lang w:eastAsia="nl-NL"/>
        </w:rPr>
        <w:t>atregelen SMART zijn omschreven.</w:t>
      </w:r>
    </w:p>
    <w:p w:rsidR="006B4F62" w:rsidRPr="006B4F62" w:rsidRDefault="006B4F62" w:rsidP="006B4F62">
      <w:pPr>
        <w:autoSpaceDE w:val="0"/>
        <w:autoSpaceDN w:val="0"/>
        <w:adjustRightInd w:val="0"/>
        <w:spacing w:line="240" w:lineRule="auto"/>
        <w:jc w:val="both"/>
        <w:rPr>
          <w:rFonts w:ascii="Calibri" w:eastAsia="Times New Roman" w:hAnsi="Calibri" w:cs="Calibri"/>
          <w:b/>
          <w:sz w:val="22"/>
          <w:szCs w:val="22"/>
          <w:lang w:eastAsia="nl-NL"/>
        </w:rPr>
      </w:pPr>
      <w:r>
        <w:rPr>
          <w:rFonts w:ascii="Calibri" w:eastAsia="Times New Roman" w:hAnsi="Calibri" w:cs="Calibri"/>
          <w:sz w:val="22"/>
          <w:szCs w:val="22"/>
          <w:lang w:eastAsia="nl-NL"/>
        </w:rPr>
        <w:br/>
      </w:r>
      <w:r w:rsidRPr="006B4F62">
        <w:rPr>
          <w:rFonts w:ascii="Calibri" w:eastAsia="Times New Roman" w:hAnsi="Calibri" w:cs="Calibri"/>
          <w:b/>
          <w:sz w:val="22"/>
          <w:szCs w:val="22"/>
          <w:lang w:eastAsia="nl-NL"/>
        </w:rPr>
        <w:t>In te leveren</w:t>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t>Maximaal 3 A4 pagina's aan informatie toevoegen. Bij overschrijding van het maximale aantal</w:t>
      </w:r>
    </w:p>
    <w:p w:rsidR="006B4F62" w:rsidRDefault="006B4F62" w:rsidP="006B4F62">
      <w:pPr>
        <w:autoSpaceDE w:val="0"/>
        <w:autoSpaceDN w:val="0"/>
        <w:adjustRightInd w:val="0"/>
        <w:spacing w:line="240" w:lineRule="auto"/>
        <w:jc w:val="both"/>
        <w:rPr>
          <w:rFonts w:ascii="Calibri" w:eastAsia="Times New Roman" w:hAnsi="Calibri" w:cs="Calibri"/>
          <w:sz w:val="22"/>
          <w:szCs w:val="22"/>
          <w:lang w:eastAsia="nl-NL"/>
        </w:rPr>
      </w:pPr>
      <w:r>
        <w:rPr>
          <w:rFonts w:ascii="Calibri" w:eastAsia="Times New Roman" w:hAnsi="Calibri" w:cs="Calibri"/>
          <w:sz w:val="22"/>
          <w:szCs w:val="22"/>
          <w:lang w:eastAsia="nl-NL"/>
        </w:rPr>
        <w:t>pagina's worden de overige pagina's terzijde gelegd. Lettertype Corbel puntgrootte 10,5</w:t>
      </w:r>
    </w:p>
    <w:p w:rsidR="006B4F62" w:rsidRDefault="006B4F62" w:rsidP="006B4F62">
      <w:pPr>
        <w:jc w:val="both"/>
      </w:pPr>
      <w:r>
        <w:rPr>
          <w:rFonts w:ascii="Calibri" w:eastAsia="Times New Roman" w:hAnsi="Calibri" w:cs="Calibri"/>
          <w:sz w:val="22"/>
          <w:szCs w:val="22"/>
          <w:lang w:eastAsia="nl-NL"/>
        </w:rPr>
        <w:t>regelafstand enkel.</w:t>
      </w:r>
    </w:p>
    <w:p w:rsidR="006B4F62" w:rsidRDefault="006B4F62">
      <w:r>
        <w:br w:type="page"/>
      </w:r>
    </w:p>
    <w:p w:rsidR="006B4F62" w:rsidRDefault="006B4F62" w:rsidP="006B4F62"/>
    <w:tbl>
      <w:tblPr>
        <w:tblW w:w="5001" w:type="pct"/>
        <w:tblLayout w:type="fixed"/>
        <w:tblCellMar>
          <w:left w:w="70" w:type="dxa"/>
          <w:right w:w="70" w:type="dxa"/>
        </w:tblCellMar>
        <w:tblLook w:val="04A0" w:firstRow="1" w:lastRow="0" w:firstColumn="1" w:lastColumn="0" w:noHBand="0" w:noVBand="1"/>
      </w:tblPr>
      <w:tblGrid>
        <w:gridCol w:w="1246"/>
        <w:gridCol w:w="3054"/>
        <w:gridCol w:w="1300"/>
        <w:gridCol w:w="1616"/>
        <w:gridCol w:w="226"/>
        <w:gridCol w:w="1503"/>
        <w:gridCol w:w="761"/>
        <w:gridCol w:w="945"/>
        <w:gridCol w:w="1935"/>
        <w:gridCol w:w="513"/>
        <w:gridCol w:w="508"/>
        <w:gridCol w:w="494"/>
      </w:tblGrid>
      <w:tr w:rsidR="00E8364C" w:rsidRPr="00322D7A" w:rsidTr="002C5307">
        <w:trPr>
          <w:trHeight w:val="420"/>
        </w:trPr>
        <w:tc>
          <w:tcPr>
            <w:tcW w:w="442" w:type="pct"/>
            <w:tcBorders>
              <w:top w:val="nil"/>
              <w:left w:val="nil"/>
              <w:bottom w:val="nil"/>
              <w:right w:val="nil"/>
            </w:tcBorders>
            <w:shd w:val="clear" w:color="auto" w:fill="auto"/>
            <w:noWrap/>
            <w:vAlign w:val="bottom"/>
            <w:hideMark/>
          </w:tcPr>
          <w:p w:rsidR="006B4F62" w:rsidRPr="00E8364C" w:rsidRDefault="006B4F62" w:rsidP="00E8364C">
            <w:pPr>
              <w:spacing w:line="240" w:lineRule="auto"/>
              <w:rPr>
                <w:rFonts w:eastAsia="Times New Roman" w:cs="Arial"/>
                <w:lang w:eastAsia="nl-NL"/>
              </w:rPr>
            </w:pPr>
          </w:p>
        </w:tc>
        <w:tc>
          <w:tcPr>
            <w:tcW w:w="1083" w:type="pct"/>
            <w:tcBorders>
              <w:top w:val="nil"/>
              <w:left w:val="nil"/>
              <w:bottom w:val="nil"/>
              <w:right w:val="nil"/>
            </w:tcBorders>
            <w:shd w:val="clear" w:color="auto" w:fill="auto"/>
            <w:noWrap/>
            <w:vAlign w:val="bottom"/>
            <w:hideMark/>
          </w:tcPr>
          <w:p w:rsidR="00E8364C" w:rsidRPr="00E8364C" w:rsidRDefault="00E8364C" w:rsidP="00E8364C">
            <w:pPr>
              <w:spacing w:line="240" w:lineRule="auto"/>
              <w:rPr>
                <w:rFonts w:eastAsia="Times New Roman" w:cs="Arial"/>
                <w:lang w:eastAsia="nl-NL"/>
              </w:rPr>
            </w:pPr>
          </w:p>
        </w:tc>
        <w:tc>
          <w:tcPr>
            <w:tcW w:w="1034" w:type="pct"/>
            <w:gridSpan w:val="2"/>
            <w:tcBorders>
              <w:top w:val="nil"/>
              <w:left w:val="nil"/>
              <w:bottom w:val="nil"/>
              <w:right w:val="nil"/>
            </w:tcBorders>
            <w:shd w:val="clear" w:color="auto" w:fill="auto"/>
            <w:noWrap/>
            <w:vAlign w:val="bottom"/>
            <w:hideMark/>
          </w:tcPr>
          <w:p w:rsidR="00E8364C" w:rsidRPr="00E8364C" w:rsidRDefault="00E8364C" w:rsidP="00E8364C">
            <w:pPr>
              <w:spacing w:line="240" w:lineRule="auto"/>
              <w:rPr>
                <w:rFonts w:eastAsia="Times New Roman" w:cs="Arial"/>
                <w:lang w:eastAsia="nl-NL"/>
              </w:rPr>
            </w:pPr>
          </w:p>
        </w:tc>
        <w:tc>
          <w:tcPr>
            <w:tcW w:w="613" w:type="pct"/>
            <w:gridSpan w:val="2"/>
            <w:tcBorders>
              <w:top w:val="nil"/>
              <w:left w:val="nil"/>
              <w:bottom w:val="nil"/>
              <w:right w:val="nil"/>
            </w:tcBorders>
            <w:shd w:val="clear" w:color="auto" w:fill="auto"/>
            <w:noWrap/>
            <w:vAlign w:val="bottom"/>
            <w:hideMark/>
          </w:tcPr>
          <w:p w:rsidR="00E8364C" w:rsidRPr="00E8364C" w:rsidRDefault="00E8364C" w:rsidP="00E8364C">
            <w:pPr>
              <w:spacing w:line="240" w:lineRule="auto"/>
              <w:rPr>
                <w:rFonts w:eastAsia="Times New Roman" w:cs="Arial"/>
                <w:lang w:eastAsia="nl-NL"/>
              </w:rPr>
            </w:pPr>
          </w:p>
        </w:tc>
        <w:tc>
          <w:tcPr>
            <w:tcW w:w="605" w:type="pct"/>
            <w:gridSpan w:val="2"/>
            <w:tcBorders>
              <w:top w:val="nil"/>
              <w:left w:val="nil"/>
              <w:bottom w:val="nil"/>
              <w:right w:val="nil"/>
            </w:tcBorders>
            <w:shd w:val="clear" w:color="auto" w:fill="auto"/>
            <w:noWrap/>
            <w:vAlign w:val="bottom"/>
            <w:hideMark/>
          </w:tcPr>
          <w:p w:rsidR="00E8364C" w:rsidRPr="00E8364C" w:rsidRDefault="00E8364C" w:rsidP="00E8364C">
            <w:pPr>
              <w:spacing w:line="240" w:lineRule="auto"/>
              <w:rPr>
                <w:rFonts w:eastAsia="Times New Roman" w:cs="Arial"/>
                <w:lang w:eastAsia="nl-NL"/>
              </w:rPr>
            </w:pPr>
          </w:p>
        </w:tc>
        <w:tc>
          <w:tcPr>
            <w:tcW w:w="686" w:type="pct"/>
            <w:tcBorders>
              <w:top w:val="nil"/>
              <w:left w:val="nil"/>
              <w:bottom w:val="nil"/>
              <w:right w:val="nil"/>
            </w:tcBorders>
            <w:shd w:val="clear" w:color="auto" w:fill="auto"/>
            <w:noWrap/>
            <w:vAlign w:val="bottom"/>
            <w:hideMark/>
          </w:tcPr>
          <w:p w:rsidR="00E8364C" w:rsidRPr="00E8364C" w:rsidRDefault="00E8364C" w:rsidP="00E8364C">
            <w:pPr>
              <w:spacing w:line="240" w:lineRule="auto"/>
              <w:rPr>
                <w:rFonts w:eastAsia="Times New Roman" w:cs="Arial"/>
                <w:lang w:eastAsia="nl-NL"/>
              </w:rPr>
            </w:pPr>
          </w:p>
        </w:tc>
        <w:tc>
          <w:tcPr>
            <w:tcW w:w="182" w:type="pct"/>
            <w:tcBorders>
              <w:top w:val="nil"/>
              <w:left w:val="nil"/>
              <w:bottom w:val="nil"/>
              <w:right w:val="nil"/>
            </w:tcBorders>
            <w:shd w:val="clear" w:color="auto" w:fill="auto"/>
            <w:noWrap/>
            <w:vAlign w:val="bottom"/>
            <w:hideMark/>
          </w:tcPr>
          <w:p w:rsidR="00E8364C" w:rsidRPr="00E8364C" w:rsidRDefault="00E8364C" w:rsidP="00E8364C">
            <w:pPr>
              <w:spacing w:line="240" w:lineRule="auto"/>
              <w:jc w:val="center"/>
              <w:rPr>
                <w:rFonts w:eastAsia="Times New Roman" w:cs="Arial"/>
                <w:lang w:eastAsia="nl-NL"/>
              </w:rPr>
            </w:pPr>
          </w:p>
        </w:tc>
        <w:tc>
          <w:tcPr>
            <w:tcW w:w="180" w:type="pct"/>
            <w:tcBorders>
              <w:top w:val="nil"/>
              <w:left w:val="nil"/>
              <w:bottom w:val="nil"/>
              <w:right w:val="nil"/>
            </w:tcBorders>
            <w:shd w:val="clear" w:color="auto" w:fill="auto"/>
            <w:noWrap/>
            <w:vAlign w:val="bottom"/>
            <w:hideMark/>
          </w:tcPr>
          <w:p w:rsidR="00E8364C" w:rsidRPr="00E8364C" w:rsidRDefault="00E8364C" w:rsidP="00E8364C">
            <w:pPr>
              <w:spacing w:line="240" w:lineRule="auto"/>
              <w:jc w:val="center"/>
              <w:rPr>
                <w:rFonts w:eastAsia="Times New Roman" w:cs="Arial"/>
                <w:lang w:eastAsia="nl-NL"/>
              </w:rPr>
            </w:pPr>
          </w:p>
        </w:tc>
        <w:tc>
          <w:tcPr>
            <w:tcW w:w="175" w:type="pct"/>
            <w:tcBorders>
              <w:top w:val="nil"/>
              <w:left w:val="nil"/>
              <w:bottom w:val="nil"/>
              <w:right w:val="nil"/>
            </w:tcBorders>
            <w:shd w:val="clear" w:color="auto" w:fill="auto"/>
            <w:noWrap/>
            <w:vAlign w:val="bottom"/>
            <w:hideMark/>
          </w:tcPr>
          <w:p w:rsidR="00E8364C" w:rsidRPr="00E8364C" w:rsidRDefault="00E8364C" w:rsidP="00E8364C">
            <w:pPr>
              <w:spacing w:line="240" w:lineRule="auto"/>
              <w:jc w:val="center"/>
              <w:rPr>
                <w:rFonts w:eastAsia="Times New Roman" w:cs="Arial"/>
                <w:lang w:eastAsia="nl-NL"/>
              </w:rPr>
            </w:pPr>
          </w:p>
        </w:tc>
      </w:tr>
      <w:tr w:rsidR="00322D7A" w:rsidRPr="00322D7A" w:rsidTr="002C5307">
        <w:trPr>
          <w:trHeight w:val="420"/>
        </w:trPr>
        <w:tc>
          <w:tcPr>
            <w:tcW w:w="442" w:type="pct"/>
            <w:tcBorders>
              <w:top w:val="single" w:sz="4" w:space="0" w:color="auto"/>
              <w:left w:val="single" w:sz="4" w:space="0" w:color="auto"/>
              <w:bottom w:val="single" w:sz="4" w:space="0" w:color="auto"/>
              <w:right w:val="nil"/>
            </w:tcBorders>
            <w:shd w:val="clear" w:color="000000" w:fill="000000"/>
            <w:noWrap/>
            <w:vAlign w:val="bottom"/>
            <w:hideMark/>
          </w:tcPr>
          <w:p w:rsidR="00E8364C" w:rsidRPr="00E8364C" w:rsidRDefault="00E8364C" w:rsidP="00E8364C">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083" w:type="pct"/>
            <w:tcBorders>
              <w:top w:val="single" w:sz="4" w:space="0" w:color="auto"/>
              <w:left w:val="nil"/>
              <w:bottom w:val="single" w:sz="4" w:space="0" w:color="auto"/>
              <w:right w:val="nil"/>
            </w:tcBorders>
            <w:shd w:val="clear" w:color="000000" w:fill="000000"/>
            <w:noWrap/>
            <w:hideMark/>
          </w:tcPr>
          <w:p w:rsidR="00E8364C" w:rsidRPr="00E8364C" w:rsidRDefault="00E8364C" w:rsidP="00E8364C">
            <w:pPr>
              <w:spacing w:line="240" w:lineRule="auto"/>
              <w:rPr>
                <w:rFonts w:eastAsia="Times New Roman" w:cs="Arial"/>
                <w:b/>
                <w:bCs/>
                <w:color w:val="FFFFFF"/>
                <w:lang w:eastAsia="nl-NL"/>
              </w:rPr>
            </w:pPr>
            <w:r w:rsidRPr="00E8364C">
              <w:rPr>
                <w:rFonts w:eastAsia="Times New Roman" w:cs="Arial"/>
                <w:b/>
                <w:bCs/>
                <w:color w:val="FFFFFF"/>
                <w:lang w:eastAsia="nl-NL"/>
              </w:rPr>
              <w:t>Ongewenste gebeurtenis</w:t>
            </w:r>
          </w:p>
        </w:tc>
        <w:tc>
          <w:tcPr>
            <w:tcW w:w="1034" w:type="pct"/>
            <w:gridSpan w:val="2"/>
            <w:tcBorders>
              <w:top w:val="single" w:sz="4" w:space="0" w:color="auto"/>
              <w:left w:val="single" w:sz="4" w:space="0" w:color="auto"/>
              <w:bottom w:val="single" w:sz="4" w:space="0" w:color="auto"/>
              <w:right w:val="nil"/>
            </w:tcBorders>
            <w:shd w:val="clear" w:color="000000" w:fill="000000"/>
            <w:noWrap/>
            <w:vAlign w:val="bottom"/>
            <w:hideMark/>
          </w:tcPr>
          <w:p w:rsidR="00E8364C" w:rsidRPr="00E8364C" w:rsidRDefault="00E8364C" w:rsidP="00E8364C">
            <w:pPr>
              <w:spacing w:line="240" w:lineRule="auto"/>
              <w:rPr>
                <w:rFonts w:eastAsia="Times New Roman" w:cs="Arial"/>
                <w:color w:val="FFFFFF"/>
                <w:lang w:eastAsia="nl-NL"/>
              </w:rPr>
            </w:pPr>
            <w:r w:rsidRPr="00E8364C">
              <w:rPr>
                <w:rFonts w:eastAsia="Times New Roman" w:cs="Arial"/>
                <w:color w:val="FFFFFF"/>
                <w:lang w:eastAsia="nl-NL"/>
              </w:rPr>
              <w:t> </w:t>
            </w:r>
          </w:p>
        </w:tc>
        <w:tc>
          <w:tcPr>
            <w:tcW w:w="613" w:type="pct"/>
            <w:gridSpan w:val="2"/>
            <w:tcBorders>
              <w:top w:val="single" w:sz="4" w:space="0" w:color="auto"/>
              <w:left w:val="nil"/>
              <w:bottom w:val="single" w:sz="4" w:space="0" w:color="auto"/>
              <w:right w:val="nil"/>
            </w:tcBorders>
            <w:shd w:val="clear" w:color="000000" w:fill="000000"/>
            <w:noWrap/>
            <w:vAlign w:val="bottom"/>
            <w:hideMark/>
          </w:tcPr>
          <w:p w:rsidR="00E8364C" w:rsidRPr="00E8364C" w:rsidRDefault="00E8364C" w:rsidP="00E8364C">
            <w:pPr>
              <w:spacing w:line="240" w:lineRule="auto"/>
              <w:rPr>
                <w:rFonts w:eastAsia="Times New Roman" w:cs="Arial"/>
                <w:color w:val="FFFFFF"/>
                <w:lang w:eastAsia="nl-NL"/>
              </w:rPr>
            </w:pPr>
            <w:r w:rsidRPr="00E8364C">
              <w:rPr>
                <w:rFonts w:eastAsia="Times New Roman" w:cs="Arial"/>
                <w:color w:val="FFFFFF"/>
                <w:lang w:eastAsia="nl-NL"/>
              </w:rPr>
              <w:t> </w:t>
            </w:r>
          </w:p>
        </w:tc>
        <w:tc>
          <w:tcPr>
            <w:tcW w:w="605" w:type="pct"/>
            <w:gridSpan w:val="2"/>
            <w:tcBorders>
              <w:top w:val="single" w:sz="4" w:space="0" w:color="auto"/>
              <w:left w:val="nil"/>
              <w:bottom w:val="single" w:sz="4" w:space="0" w:color="auto"/>
              <w:right w:val="nil"/>
            </w:tcBorders>
            <w:shd w:val="clear" w:color="000000" w:fill="000000"/>
            <w:noWrap/>
            <w:vAlign w:val="bottom"/>
            <w:hideMark/>
          </w:tcPr>
          <w:p w:rsidR="00E8364C" w:rsidRPr="00E8364C" w:rsidRDefault="00E8364C" w:rsidP="00E8364C">
            <w:pPr>
              <w:spacing w:line="240" w:lineRule="auto"/>
              <w:rPr>
                <w:rFonts w:eastAsia="Times New Roman" w:cs="Arial"/>
                <w:color w:val="FFFFFF"/>
                <w:lang w:eastAsia="nl-NL"/>
              </w:rPr>
            </w:pPr>
            <w:r w:rsidRPr="00E8364C">
              <w:rPr>
                <w:rFonts w:eastAsia="Times New Roman" w:cs="Arial"/>
                <w:color w:val="FFFFFF"/>
                <w:lang w:eastAsia="nl-NL"/>
              </w:rPr>
              <w:t> </w:t>
            </w:r>
          </w:p>
        </w:tc>
        <w:tc>
          <w:tcPr>
            <w:tcW w:w="686" w:type="pct"/>
            <w:tcBorders>
              <w:top w:val="single" w:sz="4" w:space="0" w:color="auto"/>
              <w:left w:val="nil"/>
              <w:bottom w:val="single" w:sz="4" w:space="0" w:color="auto"/>
              <w:right w:val="nil"/>
            </w:tcBorders>
            <w:shd w:val="clear" w:color="000000" w:fill="000000"/>
            <w:noWrap/>
            <w:vAlign w:val="bottom"/>
            <w:hideMark/>
          </w:tcPr>
          <w:p w:rsidR="00E8364C" w:rsidRPr="00E8364C" w:rsidRDefault="00E8364C" w:rsidP="00E8364C">
            <w:pPr>
              <w:spacing w:line="240" w:lineRule="auto"/>
              <w:rPr>
                <w:rFonts w:eastAsia="Times New Roman" w:cs="Arial"/>
                <w:color w:val="FFFFFF"/>
                <w:lang w:eastAsia="nl-NL"/>
              </w:rPr>
            </w:pPr>
            <w:r w:rsidRPr="00E8364C">
              <w:rPr>
                <w:rFonts w:eastAsia="Times New Roman" w:cs="Arial"/>
                <w:color w:val="FFFFFF"/>
                <w:lang w:eastAsia="nl-NL"/>
              </w:rPr>
              <w:t> </w:t>
            </w:r>
          </w:p>
        </w:tc>
        <w:tc>
          <w:tcPr>
            <w:tcW w:w="182" w:type="pct"/>
            <w:tcBorders>
              <w:top w:val="single" w:sz="4" w:space="0" w:color="auto"/>
              <w:left w:val="nil"/>
              <w:bottom w:val="single" w:sz="4" w:space="0" w:color="auto"/>
              <w:right w:val="nil"/>
            </w:tcBorders>
            <w:shd w:val="clear" w:color="000000" w:fill="000000"/>
            <w:noWrap/>
            <w:vAlign w:val="bottom"/>
            <w:hideMark/>
          </w:tcPr>
          <w:p w:rsidR="00E8364C" w:rsidRPr="00E8364C" w:rsidRDefault="00E8364C" w:rsidP="00E8364C">
            <w:pPr>
              <w:spacing w:line="240" w:lineRule="auto"/>
              <w:jc w:val="center"/>
              <w:rPr>
                <w:rFonts w:eastAsia="Times New Roman" w:cs="Arial"/>
                <w:b/>
                <w:bCs/>
                <w:lang w:eastAsia="nl-NL"/>
              </w:rPr>
            </w:pPr>
            <w:r w:rsidRPr="00E8364C">
              <w:rPr>
                <w:rFonts w:eastAsia="Times New Roman" w:cs="Arial"/>
                <w:b/>
                <w:bCs/>
                <w:lang w:eastAsia="nl-NL"/>
              </w:rPr>
              <w:t> </w:t>
            </w:r>
          </w:p>
        </w:tc>
        <w:tc>
          <w:tcPr>
            <w:tcW w:w="180" w:type="pct"/>
            <w:tcBorders>
              <w:top w:val="single" w:sz="4" w:space="0" w:color="auto"/>
              <w:left w:val="nil"/>
              <w:bottom w:val="single" w:sz="4" w:space="0" w:color="auto"/>
              <w:right w:val="nil"/>
            </w:tcBorders>
            <w:shd w:val="clear" w:color="000000" w:fill="000000"/>
            <w:noWrap/>
            <w:vAlign w:val="bottom"/>
            <w:hideMark/>
          </w:tcPr>
          <w:p w:rsidR="00E8364C" w:rsidRPr="00E8364C" w:rsidRDefault="00E8364C" w:rsidP="00E8364C">
            <w:pPr>
              <w:spacing w:line="240" w:lineRule="auto"/>
              <w:jc w:val="center"/>
              <w:rPr>
                <w:rFonts w:eastAsia="Times New Roman" w:cs="Arial"/>
                <w:b/>
                <w:bCs/>
                <w:lang w:eastAsia="nl-NL"/>
              </w:rPr>
            </w:pPr>
            <w:r w:rsidRPr="00E8364C">
              <w:rPr>
                <w:rFonts w:eastAsia="Times New Roman" w:cs="Arial"/>
                <w:b/>
                <w:bCs/>
                <w:lang w:eastAsia="nl-NL"/>
              </w:rPr>
              <w:t> </w:t>
            </w:r>
          </w:p>
        </w:tc>
        <w:tc>
          <w:tcPr>
            <w:tcW w:w="175" w:type="pct"/>
            <w:tcBorders>
              <w:top w:val="single" w:sz="4" w:space="0" w:color="auto"/>
              <w:left w:val="nil"/>
              <w:bottom w:val="single" w:sz="4" w:space="0" w:color="auto"/>
              <w:right w:val="single" w:sz="4" w:space="0" w:color="auto"/>
            </w:tcBorders>
            <w:shd w:val="clear" w:color="000000" w:fill="000000"/>
            <w:noWrap/>
            <w:vAlign w:val="bottom"/>
            <w:hideMark/>
          </w:tcPr>
          <w:p w:rsidR="00E8364C" w:rsidRPr="00E8364C" w:rsidRDefault="00E8364C" w:rsidP="00E8364C">
            <w:pPr>
              <w:spacing w:line="240" w:lineRule="auto"/>
              <w:jc w:val="center"/>
              <w:rPr>
                <w:rFonts w:eastAsia="Times New Roman" w:cs="Arial"/>
                <w:b/>
                <w:bCs/>
                <w:lang w:eastAsia="nl-NL"/>
              </w:rPr>
            </w:pPr>
            <w:r w:rsidRPr="00E8364C">
              <w:rPr>
                <w:rFonts w:eastAsia="Times New Roman" w:cs="Arial"/>
                <w:b/>
                <w:bCs/>
                <w:lang w:eastAsia="nl-NL"/>
              </w:rPr>
              <w:t> </w:t>
            </w:r>
          </w:p>
        </w:tc>
      </w:tr>
      <w:tr w:rsidR="008C7712" w:rsidRPr="00322D7A" w:rsidTr="002C5307">
        <w:trPr>
          <w:trHeight w:val="420"/>
        </w:trPr>
        <w:tc>
          <w:tcPr>
            <w:tcW w:w="442" w:type="pct"/>
            <w:tcBorders>
              <w:top w:val="nil"/>
              <w:left w:val="single" w:sz="4" w:space="0" w:color="auto"/>
              <w:bottom w:val="nil"/>
              <w:right w:val="single" w:sz="4" w:space="0" w:color="auto"/>
            </w:tcBorders>
            <w:shd w:val="clear" w:color="000000" w:fill="C0C0C0"/>
            <w:noWrap/>
          </w:tcPr>
          <w:p w:rsidR="008C7712" w:rsidRPr="00322D7A" w:rsidRDefault="008C7712" w:rsidP="00E8364C">
            <w:pPr>
              <w:spacing w:line="240" w:lineRule="auto"/>
              <w:rPr>
                <w:rFonts w:eastAsia="Times New Roman" w:cs="Arial"/>
                <w:lang w:eastAsia="nl-NL"/>
              </w:rPr>
            </w:pPr>
          </w:p>
        </w:tc>
        <w:tc>
          <w:tcPr>
            <w:tcW w:w="4021" w:type="pct"/>
            <w:gridSpan w:val="8"/>
            <w:tcBorders>
              <w:top w:val="single" w:sz="4" w:space="0" w:color="auto"/>
              <w:left w:val="nil"/>
              <w:bottom w:val="single" w:sz="4" w:space="0" w:color="auto"/>
              <w:right w:val="single" w:sz="4" w:space="0" w:color="000000"/>
            </w:tcBorders>
            <w:shd w:val="clear" w:color="auto" w:fill="auto"/>
            <w:noWrap/>
            <w:vAlign w:val="bottom"/>
          </w:tcPr>
          <w:p w:rsidR="008C7712" w:rsidRPr="00322D7A" w:rsidRDefault="008C7712" w:rsidP="00E8364C">
            <w:pPr>
              <w:spacing w:line="240" w:lineRule="auto"/>
              <w:rPr>
                <w:rFonts w:eastAsia="Times New Roman" w:cs="Arial"/>
                <w:lang w:eastAsia="nl-NL"/>
              </w:rPr>
            </w:pPr>
          </w:p>
        </w:tc>
        <w:tc>
          <w:tcPr>
            <w:tcW w:w="182" w:type="pct"/>
            <w:tcBorders>
              <w:top w:val="nil"/>
              <w:left w:val="nil"/>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X</w:t>
            </w:r>
          </w:p>
        </w:tc>
        <w:tc>
          <w:tcPr>
            <w:tcW w:w="180" w:type="pct"/>
            <w:tcBorders>
              <w:top w:val="nil"/>
              <w:left w:val="nil"/>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Y</w:t>
            </w:r>
          </w:p>
        </w:tc>
        <w:tc>
          <w:tcPr>
            <w:tcW w:w="175" w:type="pct"/>
            <w:tcBorders>
              <w:top w:val="single" w:sz="4" w:space="0" w:color="auto"/>
              <w:left w:val="single" w:sz="4" w:space="0" w:color="auto"/>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Z</w:t>
            </w:r>
          </w:p>
        </w:tc>
      </w:tr>
      <w:tr w:rsidR="008C7712" w:rsidRPr="00322D7A" w:rsidTr="002C5307">
        <w:trPr>
          <w:trHeight w:val="420"/>
        </w:trPr>
        <w:tc>
          <w:tcPr>
            <w:tcW w:w="442" w:type="pct"/>
            <w:tcBorders>
              <w:top w:val="nil"/>
              <w:left w:val="single" w:sz="4" w:space="0" w:color="auto"/>
              <w:bottom w:val="nil"/>
              <w:right w:val="single" w:sz="4" w:space="0" w:color="auto"/>
            </w:tcBorders>
            <w:shd w:val="clear" w:color="000000" w:fill="C0C0C0"/>
            <w:noWrap/>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1</w:t>
            </w:r>
          </w:p>
        </w:tc>
        <w:tc>
          <w:tcPr>
            <w:tcW w:w="4021" w:type="pct"/>
            <w:gridSpan w:val="8"/>
            <w:tcBorders>
              <w:top w:val="single" w:sz="4" w:space="0" w:color="auto"/>
              <w:left w:val="nil"/>
              <w:bottom w:val="single" w:sz="4" w:space="0" w:color="auto"/>
              <w:right w:val="single" w:sz="4" w:space="0" w:color="auto"/>
            </w:tcBorders>
            <w:shd w:val="clear" w:color="auto" w:fill="auto"/>
            <w:noWrap/>
            <w:vAlign w:val="bottom"/>
            <w:hideMark/>
          </w:tcPr>
          <w:p w:rsidR="008C7712" w:rsidRPr="00E8364C" w:rsidRDefault="00322D7A" w:rsidP="00E8364C">
            <w:pPr>
              <w:spacing w:line="240" w:lineRule="auto"/>
              <w:rPr>
                <w:rFonts w:eastAsia="Times New Roman" w:cs="Arial"/>
                <w:b/>
                <w:lang w:eastAsia="nl-NL"/>
              </w:rPr>
            </w:pPr>
            <w:r w:rsidRPr="00B41CC8">
              <w:rPr>
                <w:rFonts w:eastAsia="Times New Roman" w:cs="Calibri"/>
                <w:b/>
                <w:lang w:eastAsia="nl-NL"/>
              </w:rPr>
              <w:t>Het niet tijdig verkrijgen van de benodigde vergunningen</w:t>
            </w:r>
          </w:p>
        </w:tc>
        <w:tc>
          <w:tcPr>
            <w:tcW w:w="182" w:type="pct"/>
            <w:tcBorders>
              <w:top w:val="single" w:sz="4" w:space="0" w:color="auto"/>
              <w:left w:val="single" w:sz="4" w:space="0" w:color="auto"/>
              <w:bottom w:val="single" w:sz="4" w:space="0" w:color="auto"/>
              <w:right w:val="single" w:sz="4" w:space="0" w:color="auto"/>
            </w:tcBorders>
            <w:shd w:val="clear" w:color="000000" w:fill="C0C0C0"/>
            <w:noWrap/>
            <w:vAlign w:val="bottom"/>
          </w:tcPr>
          <w:p w:rsidR="008C7712" w:rsidRPr="00E8364C" w:rsidRDefault="008C7712" w:rsidP="00E8364C">
            <w:pPr>
              <w:spacing w:line="240" w:lineRule="auto"/>
              <w:jc w:val="center"/>
              <w:rPr>
                <w:rFonts w:eastAsia="Times New Roman" w:cs="Arial"/>
                <w:b/>
                <w:bCs/>
                <w:lang w:eastAsia="nl-NL"/>
              </w:rPr>
            </w:pPr>
          </w:p>
        </w:tc>
        <w:tc>
          <w:tcPr>
            <w:tcW w:w="180" w:type="pct"/>
            <w:tcBorders>
              <w:top w:val="single" w:sz="4" w:space="0" w:color="auto"/>
              <w:left w:val="nil"/>
              <w:bottom w:val="single" w:sz="4" w:space="0" w:color="auto"/>
              <w:right w:val="single" w:sz="4" w:space="0" w:color="auto"/>
            </w:tcBorders>
            <w:shd w:val="clear" w:color="000000" w:fill="C0C0C0"/>
            <w:noWrap/>
            <w:vAlign w:val="bottom"/>
          </w:tcPr>
          <w:p w:rsidR="008C7712" w:rsidRPr="00E8364C" w:rsidRDefault="008C7712" w:rsidP="00E8364C">
            <w:pPr>
              <w:spacing w:line="240" w:lineRule="auto"/>
              <w:jc w:val="center"/>
              <w:rPr>
                <w:rFonts w:eastAsia="Times New Roman" w:cs="Arial"/>
                <w:b/>
                <w:bCs/>
                <w:lang w:eastAsia="nl-NL"/>
              </w:rPr>
            </w:pPr>
          </w:p>
        </w:tc>
        <w:tc>
          <w:tcPr>
            <w:tcW w:w="175" w:type="pct"/>
            <w:tcBorders>
              <w:top w:val="nil"/>
              <w:left w:val="single" w:sz="4" w:space="0" w:color="auto"/>
              <w:bottom w:val="single" w:sz="4" w:space="0" w:color="auto"/>
              <w:right w:val="single" w:sz="4" w:space="0" w:color="auto"/>
            </w:tcBorders>
            <w:shd w:val="clear" w:color="000000" w:fill="C0C0C0"/>
            <w:noWrap/>
            <w:vAlign w:val="bottom"/>
          </w:tcPr>
          <w:p w:rsidR="008C7712" w:rsidRPr="00E8364C" w:rsidRDefault="008C7712" w:rsidP="00E8364C">
            <w:pPr>
              <w:spacing w:line="240" w:lineRule="auto"/>
              <w:jc w:val="center"/>
              <w:rPr>
                <w:rFonts w:eastAsia="Times New Roman" w:cs="Arial"/>
                <w:b/>
                <w:bCs/>
                <w:lang w:eastAsia="nl-NL"/>
              </w:rPr>
            </w:pPr>
          </w:p>
        </w:tc>
      </w:tr>
      <w:tr w:rsidR="00322D7A" w:rsidRPr="00322D7A" w:rsidTr="002C5307">
        <w:trPr>
          <w:trHeight w:val="420"/>
        </w:trPr>
        <w:tc>
          <w:tcPr>
            <w:tcW w:w="442" w:type="pct"/>
            <w:tcBorders>
              <w:top w:val="single" w:sz="4" w:space="0" w:color="auto"/>
              <w:left w:val="nil"/>
              <w:bottom w:val="single" w:sz="4" w:space="0" w:color="auto"/>
              <w:right w:val="nil"/>
            </w:tcBorders>
            <w:shd w:val="clear" w:color="auto" w:fill="auto"/>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1083" w:type="pct"/>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1034" w:type="pct"/>
            <w:gridSpan w:val="2"/>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613" w:type="pct"/>
            <w:gridSpan w:val="2"/>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605" w:type="pct"/>
            <w:gridSpan w:val="2"/>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686" w:type="pct"/>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182" w:type="pct"/>
            <w:tcBorders>
              <w:top w:val="single" w:sz="4" w:space="0" w:color="auto"/>
              <w:left w:val="nil"/>
              <w:bottom w:val="single" w:sz="4" w:space="0" w:color="auto"/>
              <w:right w:val="nil"/>
            </w:tcBorders>
            <w:shd w:val="clear" w:color="auto" w:fill="auto"/>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single" w:sz="4" w:space="0" w:color="auto"/>
              <w:left w:val="nil"/>
              <w:bottom w:val="single" w:sz="4" w:space="0" w:color="auto"/>
              <w:right w:val="nil"/>
            </w:tcBorders>
            <w:shd w:val="clear" w:color="auto" w:fill="auto"/>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nil"/>
              <w:bottom w:val="single" w:sz="4" w:space="0" w:color="auto"/>
              <w:right w:val="nil"/>
            </w:tcBorders>
            <w:shd w:val="clear" w:color="auto" w:fill="auto"/>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r>
      <w:tr w:rsidR="008C7712" w:rsidRPr="00322D7A" w:rsidTr="00322D7A">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083" w:type="pct"/>
            <w:tcBorders>
              <w:top w:val="nil"/>
              <w:left w:val="nil"/>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Oorzaak</w:t>
            </w:r>
          </w:p>
        </w:tc>
        <w:tc>
          <w:tcPr>
            <w:tcW w:w="1034"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1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05"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86" w:type="pct"/>
            <w:tcBorders>
              <w:top w:val="nil"/>
              <w:left w:val="nil"/>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8C7712" w:rsidRPr="00E8364C" w:rsidRDefault="008C7712" w:rsidP="00E8364C">
            <w:pPr>
              <w:spacing w:line="240" w:lineRule="auto"/>
              <w:jc w:val="center"/>
              <w:rPr>
                <w:rFonts w:eastAsia="Times New Roman" w:cs="Arial"/>
                <w:b/>
                <w:bCs/>
                <w:color w:val="FFFFFF"/>
                <w:lang w:eastAsia="nl-NL"/>
              </w:rPr>
            </w:pPr>
            <w:r w:rsidRPr="00E8364C">
              <w:rPr>
                <w:rFonts w:eastAsia="Times New Roman" w:cs="Arial"/>
                <w:b/>
                <w:bCs/>
                <w:color w:val="FFFFFF"/>
                <w:lang w:eastAsia="nl-NL"/>
              </w:rPr>
              <w:t>Initieel risico</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1.1</w:t>
            </w:r>
          </w:p>
        </w:tc>
        <w:tc>
          <w:tcPr>
            <w:tcW w:w="4021" w:type="pct"/>
            <w:gridSpan w:val="8"/>
            <w:tcBorders>
              <w:top w:val="single" w:sz="4" w:space="0" w:color="auto"/>
              <w:left w:val="nil"/>
              <w:bottom w:val="single" w:sz="4" w:space="0" w:color="auto"/>
              <w:right w:val="single" w:sz="4" w:space="0" w:color="auto"/>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&lt;omschrijving oorzaak&gt;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r>
      <w:tr w:rsidR="00322D7A" w:rsidRPr="00322D7A" w:rsidTr="002C5307">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544" w:type="pct"/>
            <w:gridSpan w:val="2"/>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Preventieve maatregel</w:t>
            </w:r>
            <w:r w:rsidR="002C5307">
              <w:rPr>
                <w:rFonts w:eastAsia="Times New Roman" w:cs="Arial"/>
                <w:b/>
                <w:bCs/>
                <w:color w:val="FFFFFF"/>
                <w:lang w:eastAsia="nl-NL"/>
              </w:rPr>
              <w:t>(</w:t>
            </w:r>
            <w:r w:rsidRPr="00E8364C">
              <w:rPr>
                <w:rFonts w:eastAsia="Times New Roman" w:cs="Arial"/>
                <w:b/>
                <w:bCs/>
                <w:color w:val="FFFFFF"/>
                <w:lang w:eastAsia="nl-NL"/>
              </w:rPr>
              <w:t>en</w:t>
            </w:r>
            <w:r w:rsidR="002C5307">
              <w:rPr>
                <w:rFonts w:eastAsia="Times New Roman" w:cs="Arial"/>
                <w:b/>
                <w:bCs/>
                <w:color w:val="FFFFFF"/>
                <w:lang w:eastAsia="nl-NL"/>
              </w:rPr>
              <w:t>)</w:t>
            </w:r>
          </w:p>
        </w:tc>
        <w:tc>
          <w:tcPr>
            <w:tcW w:w="65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B41CC8">
            <w:pPr>
              <w:spacing w:line="240" w:lineRule="auto"/>
              <w:jc w:val="center"/>
              <w:rPr>
                <w:rFonts w:eastAsia="Times New Roman" w:cs="Arial"/>
                <w:b/>
                <w:bCs/>
                <w:color w:val="FFFFFF"/>
                <w:lang w:eastAsia="nl-NL"/>
              </w:rPr>
            </w:pPr>
            <w:r w:rsidRPr="00E8364C">
              <w:rPr>
                <w:rFonts w:eastAsia="Times New Roman" w:cs="Arial"/>
                <w:b/>
                <w:bCs/>
                <w:color w:val="FFFFFF"/>
                <w:lang w:eastAsia="nl-NL"/>
              </w:rPr>
              <w:t>Doel maatregel</w:t>
            </w:r>
          </w:p>
        </w:tc>
        <w:tc>
          <w:tcPr>
            <w:tcW w:w="80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B41CC8">
            <w:pPr>
              <w:spacing w:line="240" w:lineRule="auto"/>
              <w:jc w:val="center"/>
              <w:rPr>
                <w:rFonts w:eastAsia="Times New Roman" w:cs="Arial"/>
                <w:b/>
                <w:bCs/>
                <w:color w:val="FFFFFF"/>
                <w:lang w:eastAsia="nl-NL"/>
              </w:rPr>
            </w:pPr>
            <w:r w:rsidRPr="00E8364C">
              <w:rPr>
                <w:rFonts w:eastAsia="Times New Roman" w:cs="Arial"/>
                <w:b/>
                <w:bCs/>
                <w:color w:val="FFFFFF"/>
                <w:lang w:eastAsia="nl-NL"/>
              </w:rPr>
              <w:t>Processtappen</w:t>
            </w:r>
          </w:p>
        </w:tc>
        <w:tc>
          <w:tcPr>
            <w:tcW w:w="1021"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B41CC8">
            <w:pPr>
              <w:spacing w:line="240" w:lineRule="auto"/>
              <w:jc w:val="center"/>
              <w:rPr>
                <w:rFonts w:eastAsia="Times New Roman" w:cs="Arial"/>
                <w:b/>
                <w:bCs/>
                <w:color w:val="FFFFFF"/>
                <w:lang w:eastAsia="nl-NL"/>
              </w:rPr>
            </w:pPr>
            <w:r w:rsidRPr="00E8364C">
              <w:rPr>
                <w:rFonts w:eastAsia="Times New Roman" w:cs="Arial"/>
                <w:b/>
                <w:bCs/>
                <w:color w:val="FFFFFF"/>
                <w:lang w:eastAsia="nl-NL"/>
              </w:rPr>
              <w:t>Verifieerbaarheid</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8C7712" w:rsidRPr="00E8364C" w:rsidRDefault="008C7712" w:rsidP="00E8364C">
            <w:pPr>
              <w:spacing w:line="240" w:lineRule="auto"/>
              <w:jc w:val="center"/>
              <w:rPr>
                <w:rFonts w:eastAsia="Times New Roman" w:cs="Arial"/>
                <w:b/>
                <w:bCs/>
                <w:color w:val="FFFFFF"/>
                <w:lang w:eastAsia="nl-NL"/>
              </w:rPr>
            </w:pPr>
            <w:r w:rsidRPr="00E8364C">
              <w:rPr>
                <w:rFonts w:eastAsia="Times New Roman" w:cs="Arial"/>
                <w:b/>
                <w:bCs/>
                <w:color w:val="FFFFFF"/>
                <w:lang w:eastAsia="nl-NL"/>
              </w:rPr>
              <w:t>Restrisico</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1.1.1</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&lt;omschrijving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B41CC8">
            <w:pPr>
              <w:spacing w:line="240" w:lineRule="auto"/>
              <w:jc w:val="center"/>
              <w:rPr>
                <w:rFonts w:eastAsia="Times New Roman" w:cs="Arial"/>
                <w:lang w:eastAsia="nl-NL"/>
              </w:rPr>
            </w:pPr>
            <w:r w:rsidRPr="00E8364C">
              <w:rPr>
                <w:rFonts w:eastAsia="Times New Roman" w:cs="Arial"/>
                <w:lang w:eastAsia="nl-NL"/>
              </w:rPr>
              <w:t>&lt;omschrijving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B41CC8">
            <w:pPr>
              <w:spacing w:line="240" w:lineRule="auto"/>
              <w:jc w:val="center"/>
              <w:rPr>
                <w:rFonts w:eastAsia="Times New Roman" w:cs="Arial"/>
                <w:lang w:eastAsia="nl-NL"/>
              </w:rPr>
            </w:pPr>
            <w:r w:rsidRPr="00E8364C">
              <w:rPr>
                <w:rFonts w:eastAsia="Times New Roman" w:cs="Arial"/>
                <w:lang w:eastAsia="nl-NL"/>
              </w:rPr>
              <w:t>&lt;omschrijving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B41CC8">
            <w:pPr>
              <w:spacing w:line="240" w:lineRule="auto"/>
              <w:jc w:val="center"/>
              <w:rPr>
                <w:rFonts w:eastAsia="Times New Roman" w:cs="Arial"/>
                <w:lang w:eastAsia="nl-NL"/>
              </w:rPr>
            </w:pPr>
            <w:r w:rsidRPr="00E8364C">
              <w:rPr>
                <w:rFonts w:eastAsia="Times New Roman" w:cs="Arial"/>
                <w:lang w:eastAsia="nl-NL"/>
              </w:rPr>
              <w:t>&lt;door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1.1.2</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8C7712" w:rsidRPr="00E8364C" w:rsidRDefault="008C7712" w:rsidP="002C5307">
            <w:pPr>
              <w:spacing w:line="240" w:lineRule="auto"/>
              <w:rPr>
                <w:rFonts w:eastAsia="Times New Roman" w:cs="Arial"/>
                <w:lang w:eastAsia="nl-NL"/>
              </w:rPr>
            </w:pPr>
            <w:r w:rsidRPr="00E8364C">
              <w:rPr>
                <w:rFonts w:eastAsia="Times New Roman" w:cs="Arial"/>
                <w:lang w:eastAsia="nl-NL"/>
              </w:rPr>
              <w:t> </w:t>
            </w:r>
            <w:r w:rsidR="002C5307" w:rsidRPr="00E8364C">
              <w:rPr>
                <w:rFonts w:eastAsia="Times New Roman" w:cs="Arial"/>
                <w:lang w:eastAsia="nl-NL"/>
              </w:rPr>
              <w:t>&lt;</w:t>
            </w:r>
            <w:r w:rsidR="002C5307">
              <w:rPr>
                <w:rFonts w:eastAsia="Times New Roman" w:cs="Arial"/>
                <w:lang w:eastAsia="nl-NL"/>
              </w:rPr>
              <w:t xml:space="preserve">indien nodig nog een </w:t>
            </w:r>
            <w:r w:rsidR="002C5307"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1.1.3</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r w:rsidR="002C5307" w:rsidRPr="00E8364C">
              <w:rPr>
                <w:rFonts w:eastAsia="Times New Roman" w:cs="Arial"/>
                <w:lang w:eastAsia="nl-NL"/>
              </w:rPr>
              <w:t>&lt;</w:t>
            </w:r>
            <w:r w:rsidR="002C5307">
              <w:rPr>
                <w:rFonts w:eastAsia="Times New Roman" w:cs="Arial"/>
                <w:lang w:eastAsia="nl-NL"/>
              </w:rPr>
              <w:t xml:space="preserve">indien nodig nog een </w:t>
            </w:r>
            <w:r w:rsidR="002C5307"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r>
      <w:tr w:rsidR="00322D7A" w:rsidRPr="00322D7A" w:rsidTr="002C5307">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544" w:type="pct"/>
            <w:gridSpan w:val="2"/>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E8364C">
            <w:pPr>
              <w:spacing w:line="240" w:lineRule="auto"/>
              <w:rPr>
                <w:rFonts w:eastAsia="Times New Roman" w:cs="Arial"/>
                <w:b/>
                <w:bCs/>
                <w:color w:val="FFFFFF"/>
                <w:lang w:eastAsia="nl-NL"/>
              </w:rPr>
            </w:pPr>
            <w:r w:rsidRPr="00E8364C">
              <w:rPr>
                <w:rFonts w:eastAsia="Times New Roman" w:cs="Arial"/>
                <w:b/>
                <w:bCs/>
                <w:color w:val="FFFFFF"/>
                <w:lang w:eastAsia="nl-NL"/>
              </w:rPr>
              <w:t>Correctieve maatregel</w:t>
            </w:r>
            <w:r w:rsidR="002C5307">
              <w:rPr>
                <w:rFonts w:eastAsia="Times New Roman" w:cs="Arial"/>
                <w:b/>
                <w:bCs/>
                <w:color w:val="FFFFFF"/>
                <w:lang w:eastAsia="nl-NL"/>
              </w:rPr>
              <w:t>(</w:t>
            </w:r>
            <w:r w:rsidRPr="00E8364C">
              <w:rPr>
                <w:rFonts w:eastAsia="Times New Roman" w:cs="Arial"/>
                <w:b/>
                <w:bCs/>
                <w:color w:val="FFFFFF"/>
                <w:lang w:eastAsia="nl-NL"/>
              </w:rPr>
              <w:t>en</w:t>
            </w:r>
            <w:r w:rsidR="002C5307">
              <w:rPr>
                <w:rFonts w:eastAsia="Times New Roman" w:cs="Arial"/>
                <w:b/>
                <w:bCs/>
                <w:color w:val="FFFFFF"/>
                <w:lang w:eastAsia="nl-NL"/>
              </w:rPr>
              <w:t>)</w:t>
            </w:r>
          </w:p>
        </w:tc>
        <w:tc>
          <w:tcPr>
            <w:tcW w:w="65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B41CC8">
            <w:pPr>
              <w:spacing w:line="240" w:lineRule="auto"/>
              <w:jc w:val="center"/>
              <w:rPr>
                <w:rFonts w:eastAsia="Times New Roman" w:cs="Arial"/>
                <w:b/>
                <w:bCs/>
                <w:color w:val="FFFFFF"/>
                <w:lang w:eastAsia="nl-NL"/>
              </w:rPr>
            </w:pPr>
            <w:r w:rsidRPr="00E8364C">
              <w:rPr>
                <w:rFonts w:eastAsia="Times New Roman" w:cs="Arial"/>
                <w:b/>
                <w:bCs/>
                <w:color w:val="FFFFFF"/>
                <w:lang w:eastAsia="nl-NL"/>
              </w:rPr>
              <w:t>Doel maatregel</w:t>
            </w:r>
          </w:p>
        </w:tc>
        <w:tc>
          <w:tcPr>
            <w:tcW w:w="80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B41CC8">
            <w:pPr>
              <w:spacing w:line="240" w:lineRule="auto"/>
              <w:jc w:val="center"/>
              <w:rPr>
                <w:rFonts w:eastAsia="Times New Roman" w:cs="Arial"/>
                <w:b/>
                <w:bCs/>
                <w:color w:val="FFFFFF"/>
                <w:lang w:eastAsia="nl-NL"/>
              </w:rPr>
            </w:pPr>
            <w:r w:rsidRPr="00E8364C">
              <w:rPr>
                <w:rFonts w:eastAsia="Times New Roman" w:cs="Arial"/>
                <w:b/>
                <w:bCs/>
                <w:color w:val="FFFFFF"/>
                <w:lang w:eastAsia="nl-NL"/>
              </w:rPr>
              <w:t>Processtappen</w:t>
            </w:r>
          </w:p>
        </w:tc>
        <w:tc>
          <w:tcPr>
            <w:tcW w:w="1021"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B41CC8">
            <w:pPr>
              <w:spacing w:line="240" w:lineRule="auto"/>
              <w:jc w:val="center"/>
              <w:rPr>
                <w:rFonts w:eastAsia="Times New Roman" w:cs="Arial"/>
                <w:b/>
                <w:bCs/>
                <w:color w:val="FFFFFF"/>
                <w:lang w:eastAsia="nl-NL"/>
              </w:rPr>
            </w:pPr>
            <w:r w:rsidRPr="00E8364C">
              <w:rPr>
                <w:rFonts w:eastAsia="Times New Roman" w:cs="Arial"/>
                <w:b/>
                <w:bCs/>
                <w:color w:val="FFFFFF"/>
                <w:lang w:eastAsia="nl-NL"/>
              </w:rPr>
              <w:t>Verifieerbaarheid</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8C7712" w:rsidRPr="00E8364C" w:rsidRDefault="008C7712" w:rsidP="00E8364C">
            <w:pPr>
              <w:spacing w:line="240" w:lineRule="auto"/>
              <w:jc w:val="center"/>
              <w:rPr>
                <w:rFonts w:eastAsia="Times New Roman" w:cs="Arial"/>
                <w:b/>
                <w:bCs/>
                <w:color w:val="FFFFFF"/>
                <w:lang w:eastAsia="nl-NL"/>
              </w:rPr>
            </w:pPr>
            <w:r w:rsidRPr="00E8364C">
              <w:rPr>
                <w:rFonts w:eastAsia="Times New Roman" w:cs="Arial"/>
                <w:b/>
                <w:bCs/>
                <w:color w:val="FFFFFF"/>
                <w:lang w:eastAsia="nl-NL"/>
              </w:rPr>
              <w:t>Restrisico</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1.1.a</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&lt;omschrijving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B41CC8">
            <w:pPr>
              <w:spacing w:line="240" w:lineRule="auto"/>
              <w:jc w:val="center"/>
              <w:rPr>
                <w:rFonts w:eastAsia="Times New Roman" w:cs="Arial"/>
                <w:lang w:eastAsia="nl-NL"/>
              </w:rPr>
            </w:pPr>
            <w:r w:rsidRPr="00E8364C">
              <w:rPr>
                <w:rFonts w:eastAsia="Times New Roman" w:cs="Arial"/>
                <w:lang w:eastAsia="nl-NL"/>
              </w:rPr>
              <w:t>&lt;omschrijving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B41CC8">
            <w:pPr>
              <w:spacing w:line="240" w:lineRule="auto"/>
              <w:jc w:val="center"/>
              <w:rPr>
                <w:rFonts w:eastAsia="Times New Roman" w:cs="Arial"/>
                <w:lang w:eastAsia="nl-NL"/>
              </w:rPr>
            </w:pPr>
            <w:r w:rsidRPr="00E8364C">
              <w:rPr>
                <w:rFonts w:eastAsia="Times New Roman" w:cs="Arial"/>
                <w:lang w:eastAsia="nl-NL"/>
              </w:rPr>
              <w:t>&lt;omschrijving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B41CC8">
            <w:pPr>
              <w:spacing w:line="240" w:lineRule="auto"/>
              <w:jc w:val="center"/>
              <w:rPr>
                <w:rFonts w:eastAsia="Times New Roman" w:cs="Arial"/>
                <w:lang w:eastAsia="nl-NL"/>
              </w:rPr>
            </w:pPr>
            <w:r w:rsidRPr="00E8364C">
              <w:rPr>
                <w:rFonts w:eastAsia="Times New Roman" w:cs="Arial"/>
                <w:lang w:eastAsia="nl-NL"/>
              </w:rPr>
              <w:t>&lt;door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E8364C">
            <w:pPr>
              <w:spacing w:line="240" w:lineRule="auto"/>
              <w:rPr>
                <w:rFonts w:eastAsia="Times New Roman" w:cs="Arial"/>
                <w:lang w:eastAsia="nl-NL"/>
              </w:rPr>
            </w:pPr>
            <w:r w:rsidRPr="00E8364C">
              <w:rPr>
                <w:rFonts w:eastAsia="Times New Roman" w:cs="Arial"/>
                <w:lang w:eastAsia="nl-NL"/>
              </w:rPr>
              <w:t>1.1.b</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E8364C">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E8364C">
            <w:pPr>
              <w:spacing w:line="240" w:lineRule="auto"/>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E8364C">
            <w:pPr>
              <w:spacing w:line="240" w:lineRule="auto"/>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E8364C">
            <w:pPr>
              <w:spacing w:line="240" w:lineRule="auto"/>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E8364C">
            <w:pPr>
              <w:spacing w:line="240" w:lineRule="auto"/>
              <w:rPr>
                <w:rFonts w:eastAsia="Times New Roman" w:cs="Arial"/>
                <w:lang w:eastAsia="nl-NL"/>
              </w:rPr>
            </w:pPr>
            <w:r w:rsidRPr="00E8364C">
              <w:rPr>
                <w:rFonts w:eastAsia="Times New Roman" w:cs="Arial"/>
                <w:lang w:eastAsia="nl-NL"/>
              </w:rPr>
              <w:t>1.1.c</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E8364C">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B41CC8">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E8364C">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E8364C">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E8364C">
            <w:pPr>
              <w:spacing w:line="240" w:lineRule="auto"/>
              <w:jc w:val="center"/>
              <w:rPr>
                <w:rFonts w:eastAsia="Times New Roman" w:cs="Arial"/>
                <w:lang w:eastAsia="nl-NL"/>
              </w:rPr>
            </w:pPr>
            <w:r w:rsidRPr="00E8364C">
              <w:rPr>
                <w:rFonts w:eastAsia="Times New Roman" w:cs="Arial"/>
                <w:lang w:eastAsia="nl-NL"/>
              </w:rPr>
              <w:t> </w:t>
            </w:r>
          </w:p>
        </w:tc>
      </w:tr>
      <w:tr w:rsidR="008C7712" w:rsidRPr="00322D7A" w:rsidTr="002C5307">
        <w:trPr>
          <w:trHeight w:val="120"/>
        </w:trPr>
        <w:tc>
          <w:tcPr>
            <w:tcW w:w="442" w:type="pct"/>
            <w:tcBorders>
              <w:top w:val="nil"/>
              <w:left w:val="nil"/>
              <w:bottom w:val="single" w:sz="4" w:space="0" w:color="auto"/>
              <w:right w:val="nil"/>
            </w:tcBorders>
            <w:shd w:val="clear" w:color="auto" w:fill="auto"/>
            <w:noWrap/>
            <w:vAlign w:val="bottom"/>
          </w:tcPr>
          <w:p w:rsidR="008C7712" w:rsidRPr="00E8364C" w:rsidRDefault="008C7712" w:rsidP="00E8364C">
            <w:pPr>
              <w:spacing w:line="240" w:lineRule="auto"/>
              <w:rPr>
                <w:rFonts w:eastAsia="Times New Roman" w:cs="Arial"/>
                <w:lang w:eastAsia="nl-NL"/>
              </w:rPr>
            </w:pPr>
          </w:p>
        </w:tc>
        <w:tc>
          <w:tcPr>
            <w:tcW w:w="1083" w:type="pct"/>
            <w:tcBorders>
              <w:top w:val="nil"/>
              <w:left w:val="nil"/>
              <w:bottom w:val="single" w:sz="4" w:space="0" w:color="auto"/>
              <w:right w:val="nil"/>
            </w:tcBorders>
            <w:shd w:val="clear" w:color="auto" w:fill="auto"/>
            <w:vAlign w:val="bottom"/>
          </w:tcPr>
          <w:p w:rsidR="008C7712" w:rsidRPr="00E8364C" w:rsidRDefault="008C7712" w:rsidP="00E8364C">
            <w:pPr>
              <w:spacing w:line="240" w:lineRule="auto"/>
              <w:rPr>
                <w:rFonts w:eastAsia="Times New Roman" w:cs="Arial"/>
                <w:lang w:eastAsia="nl-NL"/>
              </w:rPr>
            </w:pPr>
          </w:p>
        </w:tc>
        <w:tc>
          <w:tcPr>
            <w:tcW w:w="461" w:type="pct"/>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653" w:type="pct"/>
            <w:gridSpan w:val="2"/>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803" w:type="pct"/>
            <w:gridSpan w:val="2"/>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1021" w:type="pct"/>
            <w:gridSpan w:val="2"/>
            <w:tcBorders>
              <w:top w:val="nil"/>
              <w:left w:val="nil"/>
              <w:bottom w:val="single" w:sz="4" w:space="0" w:color="auto"/>
              <w:right w:val="nil"/>
            </w:tcBorders>
            <w:shd w:val="clear" w:color="auto" w:fill="auto"/>
            <w:vAlign w:val="bottom"/>
            <w:hideMark/>
          </w:tcPr>
          <w:p w:rsidR="008C7712" w:rsidRPr="00E8364C" w:rsidRDefault="008C7712" w:rsidP="00E8364C">
            <w:pPr>
              <w:spacing w:line="240" w:lineRule="auto"/>
              <w:rPr>
                <w:rFonts w:eastAsia="Times New Roman" w:cs="Arial"/>
                <w:lang w:eastAsia="nl-NL"/>
              </w:rPr>
            </w:pPr>
            <w:r w:rsidRPr="00E8364C">
              <w:rPr>
                <w:rFonts w:eastAsia="Times New Roman" w:cs="Arial"/>
                <w:lang w:eastAsia="nl-NL"/>
              </w:rPr>
              <w:t> </w:t>
            </w:r>
          </w:p>
        </w:tc>
        <w:tc>
          <w:tcPr>
            <w:tcW w:w="182" w:type="pct"/>
            <w:tcBorders>
              <w:top w:val="nil"/>
              <w:left w:val="nil"/>
              <w:bottom w:val="single" w:sz="4" w:space="0" w:color="auto"/>
              <w:right w:val="nil"/>
            </w:tcBorders>
            <w:shd w:val="clear" w:color="auto" w:fill="auto"/>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auto" w:fill="auto"/>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nil"/>
              <w:bottom w:val="single" w:sz="4" w:space="0" w:color="auto"/>
              <w:right w:val="nil"/>
            </w:tcBorders>
            <w:shd w:val="clear" w:color="auto" w:fill="auto"/>
            <w:noWrap/>
            <w:vAlign w:val="bottom"/>
            <w:hideMark/>
          </w:tcPr>
          <w:p w:rsidR="008C7712" w:rsidRPr="00E8364C" w:rsidRDefault="008C7712" w:rsidP="00E8364C">
            <w:pPr>
              <w:spacing w:line="240" w:lineRule="auto"/>
              <w:jc w:val="center"/>
              <w:rPr>
                <w:rFonts w:eastAsia="Times New Roman" w:cs="Arial"/>
                <w:lang w:eastAsia="nl-NL"/>
              </w:rPr>
            </w:pPr>
            <w:r w:rsidRPr="00E8364C">
              <w:rPr>
                <w:rFonts w:eastAsia="Times New Roman" w:cs="Arial"/>
                <w:lang w:eastAsia="nl-NL"/>
              </w:rPr>
              <w:t> </w:t>
            </w:r>
          </w:p>
        </w:tc>
      </w:tr>
      <w:tr w:rsidR="008C7712" w:rsidRPr="00322D7A" w:rsidTr="006B4F62">
        <w:trPr>
          <w:trHeight w:val="420"/>
        </w:trPr>
        <w:tc>
          <w:tcPr>
            <w:tcW w:w="442" w:type="pct"/>
            <w:tcBorders>
              <w:top w:val="nil"/>
              <w:left w:val="nil"/>
              <w:bottom w:val="nil"/>
              <w:right w:val="nil"/>
            </w:tcBorders>
            <w:shd w:val="clear" w:color="auto" w:fill="auto"/>
            <w:noWrap/>
            <w:vAlign w:val="bottom"/>
          </w:tcPr>
          <w:p w:rsidR="008C7712" w:rsidRPr="00E8364C" w:rsidRDefault="008C7712" w:rsidP="005C207E">
            <w:pPr>
              <w:spacing w:line="240" w:lineRule="auto"/>
              <w:rPr>
                <w:rFonts w:eastAsia="Times New Roman" w:cs="Arial"/>
                <w:lang w:eastAsia="nl-NL"/>
              </w:rPr>
            </w:pPr>
          </w:p>
        </w:tc>
        <w:tc>
          <w:tcPr>
            <w:tcW w:w="1083" w:type="pct"/>
            <w:tcBorders>
              <w:top w:val="nil"/>
              <w:left w:val="nil"/>
              <w:bottom w:val="nil"/>
              <w:right w:val="nil"/>
            </w:tcBorders>
            <w:shd w:val="clear" w:color="auto" w:fill="auto"/>
            <w:noWrap/>
            <w:vAlign w:val="bottom"/>
            <w:hideMark/>
          </w:tcPr>
          <w:p w:rsidR="008C7712" w:rsidRPr="00E8364C" w:rsidRDefault="008C7712" w:rsidP="005C207E">
            <w:pPr>
              <w:spacing w:line="240" w:lineRule="auto"/>
              <w:rPr>
                <w:rFonts w:eastAsia="Times New Roman" w:cs="Arial"/>
                <w:lang w:eastAsia="nl-NL"/>
              </w:rPr>
            </w:pPr>
          </w:p>
        </w:tc>
        <w:tc>
          <w:tcPr>
            <w:tcW w:w="1034" w:type="pct"/>
            <w:gridSpan w:val="2"/>
            <w:tcBorders>
              <w:top w:val="nil"/>
              <w:left w:val="nil"/>
              <w:bottom w:val="nil"/>
              <w:right w:val="nil"/>
            </w:tcBorders>
            <w:shd w:val="clear" w:color="auto" w:fill="auto"/>
            <w:noWrap/>
            <w:vAlign w:val="bottom"/>
            <w:hideMark/>
          </w:tcPr>
          <w:p w:rsidR="008C7712" w:rsidRPr="00E8364C" w:rsidRDefault="008C7712" w:rsidP="005C207E">
            <w:pPr>
              <w:spacing w:line="240" w:lineRule="auto"/>
              <w:rPr>
                <w:rFonts w:eastAsia="Times New Roman" w:cs="Arial"/>
                <w:lang w:eastAsia="nl-NL"/>
              </w:rPr>
            </w:pPr>
          </w:p>
        </w:tc>
        <w:tc>
          <w:tcPr>
            <w:tcW w:w="613" w:type="pct"/>
            <w:gridSpan w:val="2"/>
            <w:tcBorders>
              <w:top w:val="nil"/>
              <w:left w:val="nil"/>
              <w:bottom w:val="nil"/>
              <w:right w:val="nil"/>
            </w:tcBorders>
            <w:shd w:val="clear" w:color="auto" w:fill="auto"/>
            <w:noWrap/>
            <w:vAlign w:val="bottom"/>
            <w:hideMark/>
          </w:tcPr>
          <w:p w:rsidR="008C7712" w:rsidRPr="00E8364C" w:rsidRDefault="008C7712" w:rsidP="005C207E">
            <w:pPr>
              <w:spacing w:line="240" w:lineRule="auto"/>
              <w:rPr>
                <w:rFonts w:eastAsia="Times New Roman" w:cs="Arial"/>
                <w:lang w:eastAsia="nl-NL"/>
              </w:rPr>
            </w:pPr>
          </w:p>
        </w:tc>
        <w:tc>
          <w:tcPr>
            <w:tcW w:w="605" w:type="pct"/>
            <w:gridSpan w:val="2"/>
            <w:tcBorders>
              <w:top w:val="nil"/>
              <w:left w:val="nil"/>
              <w:bottom w:val="nil"/>
              <w:right w:val="nil"/>
            </w:tcBorders>
            <w:shd w:val="clear" w:color="auto" w:fill="auto"/>
            <w:noWrap/>
            <w:vAlign w:val="bottom"/>
            <w:hideMark/>
          </w:tcPr>
          <w:p w:rsidR="008C7712" w:rsidRPr="00E8364C" w:rsidRDefault="008C7712" w:rsidP="005C207E">
            <w:pPr>
              <w:spacing w:line="240" w:lineRule="auto"/>
              <w:rPr>
                <w:rFonts w:eastAsia="Times New Roman" w:cs="Arial"/>
                <w:lang w:eastAsia="nl-NL"/>
              </w:rPr>
            </w:pPr>
          </w:p>
        </w:tc>
        <w:tc>
          <w:tcPr>
            <w:tcW w:w="686" w:type="pct"/>
            <w:tcBorders>
              <w:top w:val="nil"/>
              <w:left w:val="nil"/>
              <w:bottom w:val="nil"/>
              <w:right w:val="nil"/>
            </w:tcBorders>
            <w:shd w:val="clear" w:color="auto" w:fill="auto"/>
            <w:noWrap/>
            <w:vAlign w:val="bottom"/>
            <w:hideMark/>
          </w:tcPr>
          <w:p w:rsidR="008C7712" w:rsidRPr="00E8364C" w:rsidRDefault="008C7712" w:rsidP="005C207E">
            <w:pPr>
              <w:spacing w:line="240" w:lineRule="auto"/>
              <w:rPr>
                <w:rFonts w:eastAsia="Times New Roman" w:cs="Arial"/>
                <w:lang w:eastAsia="nl-NL"/>
              </w:rPr>
            </w:pPr>
          </w:p>
        </w:tc>
        <w:tc>
          <w:tcPr>
            <w:tcW w:w="182" w:type="pct"/>
            <w:tcBorders>
              <w:top w:val="nil"/>
              <w:left w:val="nil"/>
              <w:bottom w:val="nil"/>
              <w:right w:val="nil"/>
            </w:tcBorders>
            <w:shd w:val="clear" w:color="auto" w:fill="auto"/>
            <w:noWrap/>
            <w:vAlign w:val="bottom"/>
            <w:hideMark/>
          </w:tcPr>
          <w:p w:rsidR="008C7712" w:rsidRPr="00E8364C" w:rsidRDefault="008C7712" w:rsidP="005C207E">
            <w:pPr>
              <w:spacing w:line="240" w:lineRule="auto"/>
              <w:jc w:val="center"/>
              <w:rPr>
                <w:rFonts w:eastAsia="Times New Roman" w:cs="Arial"/>
                <w:lang w:eastAsia="nl-NL"/>
              </w:rPr>
            </w:pPr>
          </w:p>
        </w:tc>
        <w:tc>
          <w:tcPr>
            <w:tcW w:w="180" w:type="pct"/>
            <w:tcBorders>
              <w:top w:val="nil"/>
              <w:left w:val="nil"/>
              <w:bottom w:val="nil"/>
              <w:right w:val="nil"/>
            </w:tcBorders>
            <w:shd w:val="clear" w:color="auto" w:fill="auto"/>
            <w:noWrap/>
            <w:vAlign w:val="bottom"/>
            <w:hideMark/>
          </w:tcPr>
          <w:p w:rsidR="008C7712" w:rsidRPr="00E8364C" w:rsidRDefault="008C7712" w:rsidP="005C207E">
            <w:pPr>
              <w:spacing w:line="240" w:lineRule="auto"/>
              <w:jc w:val="center"/>
              <w:rPr>
                <w:rFonts w:eastAsia="Times New Roman" w:cs="Arial"/>
                <w:lang w:eastAsia="nl-NL"/>
              </w:rPr>
            </w:pPr>
          </w:p>
        </w:tc>
        <w:tc>
          <w:tcPr>
            <w:tcW w:w="175" w:type="pct"/>
            <w:tcBorders>
              <w:top w:val="nil"/>
              <w:left w:val="nil"/>
              <w:bottom w:val="nil"/>
              <w:right w:val="nil"/>
            </w:tcBorders>
            <w:shd w:val="clear" w:color="auto" w:fill="auto"/>
            <w:noWrap/>
            <w:vAlign w:val="bottom"/>
            <w:hideMark/>
          </w:tcPr>
          <w:p w:rsidR="008C7712" w:rsidRPr="00E8364C" w:rsidRDefault="008C7712" w:rsidP="005C207E">
            <w:pPr>
              <w:spacing w:line="240" w:lineRule="auto"/>
              <w:jc w:val="center"/>
              <w:rPr>
                <w:rFonts w:eastAsia="Times New Roman" w:cs="Arial"/>
                <w:lang w:eastAsia="nl-NL"/>
              </w:rPr>
            </w:pPr>
          </w:p>
        </w:tc>
      </w:tr>
      <w:tr w:rsidR="008C7712" w:rsidRPr="00322D7A" w:rsidTr="002C5307">
        <w:trPr>
          <w:trHeight w:val="420"/>
        </w:trPr>
        <w:tc>
          <w:tcPr>
            <w:tcW w:w="442" w:type="pct"/>
            <w:tcBorders>
              <w:top w:val="single" w:sz="4" w:space="0" w:color="auto"/>
              <w:left w:val="single" w:sz="4" w:space="0" w:color="auto"/>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083" w:type="pct"/>
            <w:tcBorders>
              <w:top w:val="single" w:sz="4" w:space="0" w:color="auto"/>
              <w:left w:val="nil"/>
              <w:bottom w:val="single" w:sz="4" w:space="0" w:color="auto"/>
              <w:right w:val="nil"/>
            </w:tcBorders>
            <w:shd w:val="clear" w:color="000000" w:fill="000000"/>
            <w:noWrap/>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Ongewenste gebeurtenis</w:t>
            </w:r>
          </w:p>
        </w:tc>
        <w:tc>
          <w:tcPr>
            <w:tcW w:w="1034" w:type="pct"/>
            <w:gridSpan w:val="2"/>
            <w:tcBorders>
              <w:top w:val="single" w:sz="4" w:space="0" w:color="auto"/>
              <w:left w:val="single" w:sz="4" w:space="0" w:color="auto"/>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613" w:type="pct"/>
            <w:gridSpan w:val="2"/>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605" w:type="pct"/>
            <w:gridSpan w:val="2"/>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686" w:type="pct"/>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182" w:type="pct"/>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 </w:t>
            </w:r>
          </w:p>
        </w:tc>
        <w:tc>
          <w:tcPr>
            <w:tcW w:w="180" w:type="pct"/>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 </w:t>
            </w:r>
          </w:p>
        </w:tc>
        <w:tc>
          <w:tcPr>
            <w:tcW w:w="175" w:type="pct"/>
            <w:tcBorders>
              <w:top w:val="single" w:sz="4" w:space="0" w:color="auto"/>
              <w:left w:val="nil"/>
              <w:bottom w:val="single" w:sz="4" w:space="0" w:color="auto"/>
              <w:right w:val="single" w:sz="4" w:space="0" w:color="auto"/>
            </w:tcBorders>
            <w:shd w:val="clear" w:color="000000" w:fill="000000"/>
            <w:noWrap/>
            <w:vAlign w:val="bottom"/>
            <w:hideMark/>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 </w:t>
            </w:r>
          </w:p>
        </w:tc>
      </w:tr>
      <w:tr w:rsidR="008C7712" w:rsidRPr="00322D7A" w:rsidTr="002C5307">
        <w:trPr>
          <w:trHeight w:val="420"/>
        </w:trPr>
        <w:tc>
          <w:tcPr>
            <w:tcW w:w="442" w:type="pct"/>
            <w:tcBorders>
              <w:top w:val="nil"/>
              <w:left w:val="single" w:sz="4" w:space="0" w:color="auto"/>
              <w:bottom w:val="nil"/>
              <w:right w:val="single" w:sz="4" w:space="0" w:color="auto"/>
            </w:tcBorders>
            <w:shd w:val="clear" w:color="000000" w:fill="C0C0C0"/>
            <w:noWrap/>
          </w:tcPr>
          <w:p w:rsidR="008C7712" w:rsidRPr="00322D7A" w:rsidRDefault="008C7712" w:rsidP="005C207E">
            <w:pPr>
              <w:spacing w:line="240" w:lineRule="auto"/>
              <w:rPr>
                <w:rFonts w:eastAsia="Times New Roman" w:cs="Arial"/>
                <w:lang w:eastAsia="nl-NL"/>
              </w:rPr>
            </w:pPr>
          </w:p>
        </w:tc>
        <w:tc>
          <w:tcPr>
            <w:tcW w:w="4021" w:type="pct"/>
            <w:gridSpan w:val="8"/>
            <w:tcBorders>
              <w:top w:val="single" w:sz="4" w:space="0" w:color="auto"/>
              <w:left w:val="nil"/>
              <w:bottom w:val="single" w:sz="4" w:space="0" w:color="auto"/>
              <w:right w:val="single" w:sz="4" w:space="0" w:color="000000"/>
            </w:tcBorders>
            <w:shd w:val="clear" w:color="auto" w:fill="auto"/>
            <w:noWrap/>
            <w:vAlign w:val="bottom"/>
          </w:tcPr>
          <w:p w:rsidR="008C7712" w:rsidRPr="00322D7A" w:rsidRDefault="008C7712" w:rsidP="005C207E">
            <w:pPr>
              <w:spacing w:line="240" w:lineRule="auto"/>
              <w:rPr>
                <w:rFonts w:eastAsia="Times New Roman" w:cs="Arial"/>
                <w:lang w:eastAsia="nl-NL"/>
              </w:rPr>
            </w:pPr>
          </w:p>
        </w:tc>
        <w:tc>
          <w:tcPr>
            <w:tcW w:w="182" w:type="pct"/>
            <w:tcBorders>
              <w:top w:val="nil"/>
              <w:left w:val="nil"/>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X</w:t>
            </w:r>
          </w:p>
        </w:tc>
        <w:tc>
          <w:tcPr>
            <w:tcW w:w="180" w:type="pct"/>
            <w:tcBorders>
              <w:top w:val="nil"/>
              <w:left w:val="nil"/>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Y</w:t>
            </w:r>
          </w:p>
        </w:tc>
        <w:tc>
          <w:tcPr>
            <w:tcW w:w="175" w:type="pct"/>
            <w:tcBorders>
              <w:top w:val="single" w:sz="4" w:space="0" w:color="auto"/>
              <w:left w:val="single" w:sz="4" w:space="0" w:color="auto"/>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r w:rsidRPr="00E8364C">
              <w:rPr>
                <w:rFonts w:eastAsia="Times New Roman" w:cs="Arial"/>
                <w:b/>
                <w:bCs/>
                <w:lang w:eastAsia="nl-NL"/>
              </w:rPr>
              <w:t>Z</w:t>
            </w:r>
          </w:p>
        </w:tc>
      </w:tr>
      <w:tr w:rsidR="008C7712" w:rsidRPr="00322D7A" w:rsidTr="002C5307">
        <w:trPr>
          <w:trHeight w:val="420"/>
        </w:trPr>
        <w:tc>
          <w:tcPr>
            <w:tcW w:w="442" w:type="pct"/>
            <w:tcBorders>
              <w:top w:val="nil"/>
              <w:left w:val="single" w:sz="4" w:space="0" w:color="auto"/>
              <w:bottom w:val="nil"/>
              <w:right w:val="single" w:sz="4" w:space="0" w:color="auto"/>
            </w:tcBorders>
            <w:shd w:val="clear" w:color="000000" w:fill="C0C0C0"/>
            <w:noWrap/>
            <w:hideMark/>
          </w:tcPr>
          <w:p w:rsidR="008C7712" w:rsidRPr="00E8364C" w:rsidRDefault="00322D7A" w:rsidP="005C207E">
            <w:pPr>
              <w:spacing w:line="240" w:lineRule="auto"/>
              <w:rPr>
                <w:rFonts w:eastAsia="Times New Roman" w:cs="Arial"/>
                <w:lang w:eastAsia="nl-NL"/>
              </w:rPr>
            </w:pPr>
            <w:r>
              <w:rPr>
                <w:rFonts w:eastAsia="Times New Roman" w:cs="Arial"/>
                <w:lang w:eastAsia="nl-NL"/>
              </w:rPr>
              <w:t>2</w:t>
            </w:r>
          </w:p>
        </w:tc>
        <w:tc>
          <w:tcPr>
            <w:tcW w:w="4021" w:type="pct"/>
            <w:gridSpan w:val="8"/>
            <w:tcBorders>
              <w:top w:val="single" w:sz="4" w:space="0" w:color="auto"/>
              <w:left w:val="nil"/>
              <w:bottom w:val="single" w:sz="4" w:space="0" w:color="auto"/>
              <w:right w:val="single" w:sz="4" w:space="0" w:color="auto"/>
            </w:tcBorders>
            <w:shd w:val="clear" w:color="auto" w:fill="auto"/>
            <w:noWrap/>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&lt;omschrijving ongewenste gebeurtenis&gt;</w:t>
            </w:r>
          </w:p>
        </w:tc>
        <w:tc>
          <w:tcPr>
            <w:tcW w:w="182" w:type="pct"/>
            <w:tcBorders>
              <w:top w:val="single" w:sz="4" w:space="0" w:color="auto"/>
              <w:left w:val="single" w:sz="4" w:space="0" w:color="auto"/>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p>
        </w:tc>
        <w:tc>
          <w:tcPr>
            <w:tcW w:w="180" w:type="pct"/>
            <w:tcBorders>
              <w:top w:val="single" w:sz="4" w:space="0" w:color="auto"/>
              <w:left w:val="nil"/>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p>
        </w:tc>
        <w:tc>
          <w:tcPr>
            <w:tcW w:w="175" w:type="pct"/>
            <w:tcBorders>
              <w:top w:val="nil"/>
              <w:left w:val="single" w:sz="4" w:space="0" w:color="auto"/>
              <w:bottom w:val="single" w:sz="4" w:space="0" w:color="auto"/>
              <w:right w:val="single" w:sz="4" w:space="0" w:color="auto"/>
            </w:tcBorders>
            <w:shd w:val="clear" w:color="000000" w:fill="C0C0C0"/>
            <w:noWrap/>
            <w:vAlign w:val="bottom"/>
          </w:tcPr>
          <w:p w:rsidR="008C7712" w:rsidRPr="00E8364C" w:rsidRDefault="008C7712" w:rsidP="005C207E">
            <w:pPr>
              <w:spacing w:line="240" w:lineRule="auto"/>
              <w:jc w:val="center"/>
              <w:rPr>
                <w:rFonts w:eastAsia="Times New Roman" w:cs="Arial"/>
                <w:b/>
                <w:bCs/>
                <w:lang w:eastAsia="nl-NL"/>
              </w:rPr>
            </w:pPr>
          </w:p>
        </w:tc>
      </w:tr>
      <w:tr w:rsidR="008C7712" w:rsidRPr="00322D7A" w:rsidTr="002C5307">
        <w:trPr>
          <w:trHeight w:val="420"/>
        </w:trPr>
        <w:tc>
          <w:tcPr>
            <w:tcW w:w="442" w:type="pct"/>
            <w:tcBorders>
              <w:top w:val="single" w:sz="4" w:space="0" w:color="auto"/>
              <w:left w:val="nil"/>
              <w:bottom w:val="single" w:sz="4" w:space="0" w:color="auto"/>
              <w:right w:val="nil"/>
            </w:tcBorders>
            <w:shd w:val="clear" w:color="auto" w:fill="auto"/>
            <w:noWrap/>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 </w:t>
            </w:r>
          </w:p>
        </w:tc>
        <w:tc>
          <w:tcPr>
            <w:tcW w:w="1083" w:type="pct"/>
            <w:tcBorders>
              <w:top w:val="nil"/>
              <w:left w:val="nil"/>
              <w:bottom w:val="single" w:sz="4" w:space="0" w:color="auto"/>
              <w:right w:val="nil"/>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 </w:t>
            </w:r>
          </w:p>
        </w:tc>
        <w:tc>
          <w:tcPr>
            <w:tcW w:w="1034" w:type="pct"/>
            <w:gridSpan w:val="2"/>
            <w:tcBorders>
              <w:top w:val="nil"/>
              <w:left w:val="nil"/>
              <w:bottom w:val="single" w:sz="4" w:space="0" w:color="auto"/>
              <w:right w:val="nil"/>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 </w:t>
            </w:r>
          </w:p>
        </w:tc>
        <w:tc>
          <w:tcPr>
            <w:tcW w:w="613" w:type="pct"/>
            <w:gridSpan w:val="2"/>
            <w:tcBorders>
              <w:top w:val="nil"/>
              <w:left w:val="nil"/>
              <w:bottom w:val="single" w:sz="4" w:space="0" w:color="auto"/>
              <w:right w:val="nil"/>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 </w:t>
            </w:r>
          </w:p>
        </w:tc>
        <w:tc>
          <w:tcPr>
            <w:tcW w:w="605" w:type="pct"/>
            <w:gridSpan w:val="2"/>
            <w:tcBorders>
              <w:top w:val="nil"/>
              <w:left w:val="nil"/>
              <w:bottom w:val="single" w:sz="4" w:space="0" w:color="auto"/>
              <w:right w:val="nil"/>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 </w:t>
            </w:r>
          </w:p>
        </w:tc>
        <w:tc>
          <w:tcPr>
            <w:tcW w:w="686" w:type="pct"/>
            <w:tcBorders>
              <w:top w:val="nil"/>
              <w:left w:val="nil"/>
              <w:bottom w:val="single" w:sz="4" w:space="0" w:color="auto"/>
              <w:right w:val="nil"/>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 </w:t>
            </w:r>
          </w:p>
        </w:tc>
        <w:tc>
          <w:tcPr>
            <w:tcW w:w="182" w:type="pct"/>
            <w:tcBorders>
              <w:top w:val="single" w:sz="4" w:space="0" w:color="auto"/>
              <w:left w:val="nil"/>
              <w:bottom w:val="single" w:sz="4" w:space="0" w:color="auto"/>
              <w:right w:val="nil"/>
            </w:tcBorders>
            <w:shd w:val="clear" w:color="auto" w:fill="auto"/>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single" w:sz="4" w:space="0" w:color="auto"/>
              <w:left w:val="nil"/>
              <w:bottom w:val="single" w:sz="4" w:space="0" w:color="auto"/>
              <w:right w:val="nil"/>
            </w:tcBorders>
            <w:shd w:val="clear" w:color="auto" w:fill="auto"/>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nil"/>
              <w:bottom w:val="single" w:sz="4" w:space="0" w:color="auto"/>
              <w:right w:val="nil"/>
            </w:tcBorders>
            <w:shd w:val="clear" w:color="auto" w:fill="auto"/>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r>
      <w:tr w:rsidR="008C7712" w:rsidRPr="00322D7A" w:rsidTr="00322D7A">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083" w:type="pct"/>
            <w:tcBorders>
              <w:top w:val="nil"/>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Oorzaak</w:t>
            </w:r>
          </w:p>
        </w:tc>
        <w:tc>
          <w:tcPr>
            <w:tcW w:w="1034"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1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05"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86" w:type="pct"/>
            <w:tcBorders>
              <w:top w:val="nil"/>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8C7712" w:rsidRPr="00E8364C" w:rsidRDefault="008C7712" w:rsidP="005C207E">
            <w:pPr>
              <w:spacing w:line="240" w:lineRule="auto"/>
              <w:jc w:val="center"/>
              <w:rPr>
                <w:rFonts w:eastAsia="Times New Roman" w:cs="Arial"/>
                <w:b/>
                <w:bCs/>
                <w:color w:val="FFFFFF"/>
                <w:lang w:eastAsia="nl-NL"/>
              </w:rPr>
            </w:pPr>
            <w:r w:rsidRPr="00E8364C">
              <w:rPr>
                <w:rFonts w:eastAsia="Times New Roman" w:cs="Arial"/>
                <w:b/>
                <w:bCs/>
                <w:color w:val="FFFFFF"/>
                <w:lang w:eastAsia="nl-NL"/>
              </w:rPr>
              <w:t>Initieel risico</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322D7A" w:rsidP="005C207E">
            <w:pPr>
              <w:spacing w:line="240" w:lineRule="auto"/>
              <w:rPr>
                <w:rFonts w:eastAsia="Times New Roman" w:cs="Arial"/>
                <w:lang w:eastAsia="nl-NL"/>
              </w:rPr>
            </w:pPr>
            <w:r>
              <w:rPr>
                <w:rFonts w:eastAsia="Times New Roman" w:cs="Arial"/>
                <w:lang w:eastAsia="nl-NL"/>
              </w:rPr>
              <w:t>2</w:t>
            </w:r>
            <w:r w:rsidR="008C7712" w:rsidRPr="00E8364C">
              <w:rPr>
                <w:rFonts w:eastAsia="Times New Roman" w:cs="Arial"/>
                <w:lang w:eastAsia="nl-NL"/>
              </w:rPr>
              <w:t>.1</w:t>
            </w:r>
          </w:p>
        </w:tc>
        <w:tc>
          <w:tcPr>
            <w:tcW w:w="4021" w:type="pct"/>
            <w:gridSpan w:val="8"/>
            <w:tcBorders>
              <w:top w:val="single" w:sz="4" w:space="0" w:color="auto"/>
              <w:left w:val="nil"/>
              <w:bottom w:val="single" w:sz="4" w:space="0" w:color="auto"/>
              <w:right w:val="single" w:sz="4" w:space="0" w:color="auto"/>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&lt;omschrijving oorzaak&gt;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r>
      <w:tr w:rsidR="008C7712" w:rsidRPr="00322D7A" w:rsidTr="002C5307">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544" w:type="pct"/>
            <w:gridSpan w:val="2"/>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Preventieve maatregelen</w:t>
            </w:r>
          </w:p>
        </w:tc>
        <w:tc>
          <w:tcPr>
            <w:tcW w:w="65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F14A76">
            <w:pPr>
              <w:spacing w:line="240" w:lineRule="auto"/>
              <w:jc w:val="center"/>
              <w:rPr>
                <w:rFonts w:eastAsia="Times New Roman" w:cs="Arial"/>
                <w:b/>
                <w:bCs/>
                <w:color w:val="FFFFFF"/>
                <w:lang w:eastAsia="nl-NL"/>
              </w:rPr>
            </w:pPr>
            <w:r w:rsidRPr="00E8364C">
              <w:rPr>
                <w:rFonts w:eastAsia="Times New Roman" w:cs="Arial"/>
                <w:b/>
                <w:bCs/>
                <w:color w:val="FFFFFF"/>
                <w:lang w:eastAsia="nl-NL"/>
              </w:rPr>
              <w:t>Doel maatregel</w:t>
            </w:r>
          </w:p>
        </w:tc>
        <w:tc>
          <w:tcPr>
            <w:tcW w:w="80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F14A76">
            <w:pPr>
              <w:spacing w:line="240" w:lineRule="auto"/>
              <w:jc w:val="center"/>
              <w:rPr>
                <w:rFonts w:eastAsia="Times New Roman" w:cs="Arial"/>
                <w:b/>
                <w:bCs/>
                <w:color w:val="FFFFFF"/>
                <w:lang w:eastAsia="nl-NL"/>
              </w:rPr>
            </w:pPr>
            <w:r w:rsidRPr="00E8364C">
              <w:rPr>
                <w:rFonts w:eastAsia="Times New Roman" w:cs="Arial"/>
                <w:b/>
                <w:bCs/>
                <w:color w:val="FFFFFF"/>
                <w:lang w:eastAsia="nl-NL"/>
              </w:rPr>
              <w:t>Processtappen</w:t>
            </w:r>
          </w:p>
        </w:tc>
        <w:tc>
          <w:tcPr>
            <w:tcW w:w="1021"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F14A76">
            <w:pPr>
              <w:spacing w:line="240" w:lineRule="auto"/>
              <w:jc w:val="center"/>
              <w:rPr>
                <w:rFonts w:eastAsia="Times New Roman" w:cs="Arial"/>
                <w:b/>
                <w:bCs/>
                <w:color w:val="FFFFFF"/>
                <w:lang w:eastAsia="nl-NL"/>
              </w:rPr>
            </w:pPr>
            <w:r w:rsidRPr="00E8364C">
              <w:rPr>
                <w:rFonts w:eastAsia="Times New Roman" w:cs="Arial"/>
                <w:b/>
                <w:bCs/>
                <w:color w:val="FFFFFF"/>
                <w:lang w:eastAsia="nl-NL"/>
              </w:rPr>
              <w:t>Verifieerbaarheid</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8C7712" w:rsidRPr="00E8364C" w:rsidRDefault="008C7712" w:rsidP="005C207E">
            <w:pPr>
              <w:spacing w:line="240" w:lineRule="auto"/>
              <w:jc w:val="center"/>
              <w:rPr>
                <w:rFonts w:eastAsia="Times New Roman" w:cs="Arial"/>
                <w:b/>
                <w:bCs/>
                <w:color w:val="FFFFFF"/>
                <w:lang w:eastAsia="nl-NL"/>
              </w:rPr>
            </w:pPr>
            <w:r w:rsidRPr="00E8364C">
              <w:rPr>
                <w:rFonts w:eastAsia="Times New Roman" w:cs="Arial"/>
                <w:b/>
                <w:bCs/>
                <w:color w:val="FFFFFF"/>
                <w:lang w:eastAsia="nl-NL"/>
              </w:rPr>
              <w:t>Restrisico</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322D7A" w:rsidP="005C207E">
            <w:pPr>
              <w:spacing w:line="240" w:lineRule="auto"/>
              <w:rPr>
                <w:rFonts w:eastAsia="Times New Roman" w:cs="Arial"/>
                <w:lang w:eastAsia="nl-NL"/>
              </w:rPr>
            </w:pPr>
            <w:r>
              <w:rPr>
                <w:rFonts w:eastAsia="Times New Roman" w:cs="Arial"/>
                <w:lang w:eastAsia="nl-NL"/>
              </w:rPr>
              <w:t>2</w:t>
            </w:r>
            <w:r w:rsidR="008C7712" w:rsidRPr="00E8364C">
              <w:rPr>
                <w:rFonts w:eastAsia="Times New Roman" w:cs="Arial"/>
                <w:lang w:eastAsia="nl-NL"/>
              </w:rPr>
              <w:t>.1.1</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&lt;omschrijving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F14A76">
            <w:pPr>
              <w:spacing w:line="240" w:lineRule="auto"/>
              <w:jc w:val="center"/>
              <w:rPr>
                <w:rFonts w:eastAsia="Times New Roman" w:cs="Arial"/>
                <w:lang w:eastAsia="nl-NL"/>
              </w:rPr>
            </w:pPr>
            <w:r w:rsidRPr="00E8364C">
              <w:rPr>
                <w:rFonts w:eastAsia="Times New Roman" w:cs="Arial"/>
                <w:lang w:eastAsia="nl-NL"/>
              </w:rPr>
              <w:t>&lt;omschrijving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F14A76">
            <w:pPr>
              <w:spacing w:line="240" w:lineRule="auto"/>
              <w:jc w:val="center"/>
              <w:rPr>
                <w:rFonts w:eastAsia="Times New Roman" w:cs="Arial"/>
                <w:lang w:eastAsia="nl-NL"/>
              </w:rPr>
            </w:pPr>
            <w:r w:rsidRPr="00E8364C">
              <w:rPr>
                <w:rFonts w:eastAsia="Times New Roman" w:cs="Arial"/>
                <w:lang w:eastAsia="nl-NL"/>
              </w:rPr>
              <w:t>&lt;omschrijving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F14A76">
            <w:pPr>
              <w:spacing w:line="240" w:lineRule="auto"/>
              <w:jc w:val="center"/>
              <w:rPr>
                <w:rFonts w:eastAsia="Times New Roman" w:cs="Arial"/>
                <w:lang w:eastAsia="nl-NL"/>
              </w:rPr>
            </w:pPr>
            <w:r w:rsidRPr="00E8364C">
              <w:rPr>
                <w:rFonts w:eastAsia="Times New Roman" w:cs="Arial"/>
                <w:lang w:eastAsia="nl-NL"/>
              </w:rPr>
              <w:t>&lt;door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2</w:t>
            </w:r>
            <w:r w:rsidRPr="00E8364C">
              <w:rPr>
                <w:rFonts w:eastAsia="Times New Roman" w:cs="Arial"/>
                <w:lang w:eastAsia="nl-NL"/>
              </w:rPr>
              <w:t>.1.2</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2</w:t>
            </w:r>
            <w:r w:rsidRPr="00E8364C">
              <w:rPr>
                <w:rFonts w:eastAsia="Times New Roman" w:cs="Arial"/>
                <w:lang w:eastAsia="nl-NL"/>
              </w:rPr>
              <w:t>.1.3</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r>
      <w:tr w:rsidR="008C7712" w:rsidRPr="00322D7A" w:rsidTr="002C5307">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544" w:type="pct"/>
            <w:gridSpan w:val="2"/>
            <w:tcBorders>
              <w:top w:val="single" w:sz="4" w:space="0" w:color="auto"/>
              <w:left w:val="nil"/>
              <w:bottom w:val="single" w:sz="4" w:space="0" w:color="auto"/>
              <w:right w:val="nil"/>
            </w:tcBorders>
            <w:shd w:val="clear" w:color="000000" w:fill="000000"/>
            <w:noWrap/>
            <w:vAlign w:val="bottom"/>
            <w:hideMark/>
          </w:tcPr>
          <w:p w:rsidR="008C7712" w:rsidRPr="00E8364C" w:rsidRDefault="008C7712" w:rsidP="005C207E">
            <w:pPr>
              <w:spacing w:line="240" w:lineRule="auto"/>
              <w:rPr>
                <w:rFonts w:eastAsia="Times New Roman" w:cs="Arial"/>
                <w:b/>
                <w:bCs/>
                <w:color w:val="FFFFFF"/>
                <w:lang w:eastAsia="nl-NL"/>
              </w:rPr>
            </w:pPr>
            <w:r w:rsidRPr="00E8364C">
              <w:rPr>
                <w:rFonts w:eastAsia="Times New Roman" w:cs="Arial"/>
                <w:b/>
                <w:bCs/>
                <w:color w:val="FFFFFF"/>
                <w:lang w:eastAsia="nl-NL"/>
              </w:rPr>
              <w:t>Correctieve maatregelen</w:t>
            </w:r>
          </w:p>
        </w:tc>
        <w:tc>
          <w:tcPr>
            <w:tcW w:w="65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F14A76">
            <w:pPr>
              <w:spacing w:line="240" w:lineRule="auto"/>
              <w:jc w:val="center"/>
              <w:rPr>
                <w:rFonts w:eastAsia="Times New Roman" w:cs="Arial"/>
                <w:b/>
                <w:bCs/>
                <w:color w:val="FFFFFF"/>
                <w:lang w:eastAsia="nl-NL"/>
              </w:rPr>
            </w:pPr>
            <w:r w:rsidRPr="00E8364C">
              <w:rPr>
                <w:rFonts w:eastAsia="Times New Roman" w:cs="Arial"/>
                <w:b/>
                <w:bCs/>
                <w:color w:val="FFFFFF"/>
                <w:lang w:eastAsia="nl-NL"/>
              </w:rPr>
              <w:t>Doel maatregel</w:t>
            </w:r>
          </w:p>
        </w:tc>
        <w:tc>
          <w:tcPr>
            <w:tcW w:w="803"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F14A76">
            <w:pPr>
              <w:spacing w:line="240" w:lineRule="auto"/>
              <w:jc w:val="center"/>
              <w:rPr>
                <w:rFonts w:eastAsia="Times New Roman" w:cs="Arial"/>
                <w:b/>
                <w:bCs/>
                <w:color w:val="FFFFFF"/>
                <w:lang w:eastAsia="nl-NL"/>
              </w:rPr>
            </w:pPr>
            <w:r w:rsidRPr="00E8364C">
              <w:rPr>
                <w:rFonts w:eastAsia="Times New Roman" w:cs="Arial"/>
                <w:b/>
                <w:bCs/>
                <w:color w:val="FFFFFF"/>
                <w:lang w:eastAsia="nl-NL"/>
              </w:rPr>
              <w:t>Processtappen</w:t>
            </w:r>
          </w:p>
        </w:tc>
        <w:tc>
          <w:tcPr>
            <w:tcW w:w="1021" w:type="pct"/>
            <w:gridSpan w:val="2"/>
            <w:tcBorders>
              <w:top w:val="nil"/>
              <w:left w:val="nil"/>
              <w:bottom w:val="single" w:sz="4" w:space="0" w:color="auto"/>
              <w:right w:val="nil"/>
            </w:tcBorders>
            <w:shd w:val="clear" w:color="000000" w:fill="000000"/>
            <w:noWrap/>
            <w:vAlign w:val="bottom"/>
            <w:hideMark/>
          </w:tcPr>
          <w:p w:rsidR="008C7712" w:rsidRPr="00E8364C" w:rsidRDefault="008C7712" w:rsidP="00F14A76">
            <w:pPr>
              <w:spacing w:line="240" w:lineRule="auto"/>
              <w:jc w:val="center"/>
              <w:rPr>
                <w:rFonts w:eastAsia="Times New Roman" w:cs="Arial"/>
                <w:b/>
                <w:bCs/>
                <w:color w:val="FFFFFF"/>
                <w:lang w:eastAsia="nl-NL"/>
              </w:rPr>
            </w:pPr>
            <w:r w:rsidRPr="00E8364C">
              <w:rPr>
                <w:rFonts w:eastAsia="Times New Roman" w:cs="Arial"/>
                <w:b/>
                <w:bCs/>
                <w:color w:val="FFFFFF"/>
                <w:lang w:eastAsia="nl-NL"/>
              </w:rPr>
              <w:t>Verifieerbaarheid</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8C7712" w:rsidRPr="00E8364C" w:rsidRDefault="008C7712" w:rsidP="005C207E">
            <w:pPr>
              <w:spacing w:line="240" w:lineRule="auto"/>
              <w:jc w:val="center"/>
              <w:rPr>
                <w:rFonts w:eastAsia="Times New Roman" w:cs="Arial"/>
                <w:b/>
                <w:bCs/>
                <w:color w:val="FFFFFF"/>
                <w:lang w:eastAsia="nl-NL"/>
              </w:rPr>
            </w:pPr>
            <w:r w:rsidRPr="00E8364C">
              <w:rPr>
                <w:rFonts w:eastAsia="Times New Roman" w:cs="Arial"/>
                <w:b/>
                <w:bCs/>
                <w:color w:val="FFFFFF"/>
                <w:lang w:eastAsia="nl-NL"/>
              </w:rPr>
              <w:t>Restrisico</w:t>
            </w:r>
          </w:p>
        </w:tc>
      </w:tr>
      <w:tr w:rsidR="008C7712"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8C7712" w:rsidRPr="00E8364C" w:rsidRDefault="00322D7A" w:rsidP="005C207E">
            <w:pPr>
              <w:spacing w:line="240" w:lineRule="auto"/>
              <w:rPr>
                <w:rFonts w:eastAsia="Times New Roman" w:cs="Arial"/>
                <w:lang w:eastAsia="nl-NL"/>
              </w:rPr>
            </w:pPr>
            <w:r>
              <w:rPr>
                <w:rFonts w:eastAsia="Times New Roman" w:cs="Arial"/>
                <w:lang w:eastAsia="nl-NL"/>
              </w:rPr>
              <w:t>2</w:t>
            </w:r>
            <w:r w:rsidR="008C7712" w:rsidRPr="00E8364C">
              <w:rPr>
                <w:rFonts w:eastAsia="Times New Roman" w:cs="Arial"/>
                <w:lang w:eastAsia="nl-NL"/>
              </w:rPr>
              <w:t>.1.a</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8C7712" w:rsidRPr="00E8364C" w:rsidRDefault="008C7712" w:rsidP="005C207E">
            <w:pPr>
              <w:spacing w:line="240" w:lineRule="auto"/>
              <w:rPr>
                <w:rFonts w:eastAsia="Times New Roman" w:cs="Arial"/>
                <w:lang w:eastAsia="nl-NL"/>
              </w:rPr>
            </w:pPr>
            <w:r w:rsidRPr="00E8364C">
              <w:rPr>
                <w:rFonts w:eastAsia="Times New Roman" w:cs="Arial"/>
                <w:lang w:eastAsia="nl-NL"/>
              </w:rPr>
              <w:t>&lt;omschrijving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F14A76">
            <w:pPr>
              <w:spacing w:line="240" w:lineRule="auto"/>
              <w:jc w:val="center"/>
              <w:rPr>
                <w:rFonts w:eastAsia="Times New Roman" w:cs="Arial"/>
                <w:lang w:eastAsia="nl-NL"/>
              </w:rPr>
            </w:pPr>
            <w:r w:rsidRPr="00E8364C">
              <w:rPr>
                <w:rFonts w:eastAsia="Times New Roman" w:cs="Arial"/>
                <w:lang w:eastAsia="nl-NL"/>
              </w:rPr>
              <w:t>&lt;omschrijving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F14A76">
            <w:pPr>
              <w:spacing w:line="240" w:lineRule="auto"/>
              <w:jc w:val="center"/>
              <w:rPr>
                <w:rFonts w:eastAsia="Times New Roman" w:cs="Arial"/>
                <w:lang w:eastAsia="nl-NL"/>
              </w:rPr>
            </w:pPr>
            <w:r w:rsidRPr="00E8364C">
              <w:rPr>
                <w:rFonts w:eastAsia="Times New Roman" w:cs="Arial"/>
                <w:lang w:eastAsia="nl-NL"/>
              </w:rPr>
              <w:t>&lt;omschrijving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8C7712" w:rsidRPr="00E8364C" w:rsidRDefault="008C7712" w:rsidP="00F14A76">
            <w:pPr>
              <w:spacing w:line="240" w:lineRule="auto"/>
              <w:jc w:val="center"/>
              <w:rPr>
                <w:rFonts w:eastAsia="Times New Roman" w:cs="Arial"/>
                <w:lang w:eastAsia="nl-NL"/>
              </w:rPr>
            </w:pPr>
            <w:r w:rsidRPr="00E8364C">
              <w:rPr>
                <w:rFonts w:eastAsia="Times New Roman" w:cs="Arial"/>
                <w:lang w:eastAsia="nl-NL"/>
              </w:rPr>
              <w:t>&lt;door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8C7712" w:rsidRPr="00E8364C" w:rsidRDefault="008C7712" w:rsidP="005C207E">
            <w:pPr>
              <w:spacing w:line="240" w:lineRule="auto"/>
              <w:jc w:val="center"/>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2</w:t>
            </w:r>
            <w:r w:rsidRPr="00E8364C">
              <w:rPr>
                <w:rFonts w:eastAsia="Times New Roman" w:cs="Arial"/>
                <w:lang w:eastAsia="nl-NL"/>
              </w:rPr>
              <w:t>.1.b</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2</w:t>
            </w:r>
            <w:r w:rsidRPr="00E8364C">
              <w:rPr>
                <w:rFonts w:eastAsia="Times New Roman" w:cs="Arial"/>
                <w:lang w:eastAsia="nl-NL"/>
              </w:rPr>
              <w:t>.1.c</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F14A76">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r>
    </w:tbl>
    <w:p w:rsidR="00E8364C" w:rsidRDefault="00E8364C" w:rsidP="006B4F62">
      <w:pPr>
        <w:pBdr>
          <w:bottom w:val="single" w:sz="4" w:space="1" w:color="auto"/>
        </w:pBdr>
      </w:pPr>
    </w:p>
    <w:tbl>
      <w:tblPr>
        <w:tblW w:w="5001" w:type="pct"/>
        <w:tblLayout w:type="fixed"/>
        <w:tblCellMar>
          <w:left w:w="70" w:type="dxa"/>
          <w:right w:w="70" w:type="dxa"/>
        </w:tblCellMar>
        <w:tblLook w:val="04A0" w:firstRow="1" w:lastRow="0" w:firstColumn="1" w:lastColumn="0" w:noHBand="0" w:noVBand="1"/>
      </w:tblPr>
      <w:tblGrid>
        <w:gridCol w:w="1246"/>
        <w:gridCol w:w="3054"/>
        <w:gridCol w:w="1300"/>
        <w:gridCol w:w="1616"/>
        <w:gridCol w:w="226"/>
        <w:gridCol w:w="1503"/>
        <w:gridCol w:w="761"/>
        <w:gridCol w:w="945"/>
        <w:gridCol w:w="1935"/>
        <w:gridCol w:w="513"/>
        <w:gridCol w:w="508"/>
        <w:gridCol w:w="494"/>
      </w:tblGrid>
      <w:tr w:rsidR="00322D7A" w:rsidRPr="00322D7A" w:rsidTr="002C5307">
        <w:trPr>
          <w:trHeight w:val="420"/>
        </w:trPr>
        <w:tc>
          <w:tcPr>
            <w:tcW w:w="442" w:type="pct"/>
            <w:tcBorders>
              <w:top w:val="nil"/>
              <w:left w:val="nil"/>
              <w:bottom w:val="nil"/>
              <w:right w:val="nil"/>
            </w:tcBorders>
            <w:shd w:val="clear" w:color="auto" w:fill="auto"/>
            <w:noWrap/>
            <w:vAlign w:val="bottom"/>
            <w:hideMark/>
          </w:tcPr>
          <w:p w:rsidR="00322D7A" w:rsidRPr="00E8364C" w:rsidRDefault="00322D7A" w:rsidP="005C207E">
            <w:pPr>
              <w:spacing w:line="240" w:lineRule="auto"/>
              <w:rPr>
                <w:rFonts w:eastAsia="Times New Roman" w:cs="Arial"/>
                <w:lang w:eastAsia="nl-NL"/>
              </w:rPr>
            </w:pPr>
          </w:p>
        </w:tc>
        <w:tc>
          <w:tcPr>
            <w:tcW w:w="1083" w:type="pct"/>
            <w:tcBorders>
              <w:top w:val="nil"/>
              <w:left w:val="nil"/>
              <w:bottom w:val="nil"/>
              <w:right w:val="nil"/>
            </w:tcBorders>
            <w:shd w:val="clear" w:color="auto" w:fill="auto"/>
            <w:noWrap/>
            <w:vAlign w:val="bottom"/>
            <w:hideMark/>
          </w:tcPr>
          <w:p w:rsidR="00322D7A" w:rsidRPr="00E8364C" w:rsidRDefault="00322D7A" w:rsidP="005C207E">
            <w:pPr>
              <w:spacing w:line="240" w:lineRule="auto"/>
              <w:rPr>
                <w:rFonts w:eastAsia="Times New Roman" w:cs="Arial"/>
                <w:lang w:eastAsia="nl-NL"/>
              </w:rPr>
            </w:pPr>
          </w:p>
        </w:tc>
        <w:tc>
          <w:tcPr>
            <w:tcW w:w="1034" w:type="pct"/>
            <w:gridSpan w:val="2"/>
            <w:tcBorders>
              <w:top w:val="nil"/>
              <w:left w:val="nil"/>
              <w:bottom w:val="nil"/>
              <w:right w:val="nil"/>
            </w:tcBorders>
            <w:shd w:val="clear" w:color="auto" w:fill="auto"/>
            <w:noWrap/>
            <w:vAlign w:val="bottom"/>
            <w:hideMark/>
          </w:tcPr>
          <w:p w:rsidR="00322D7A" w:rsidRPr="00E8364C" w:rsidRDefault="00322D7A" w:rsidP="005C207E">
            <w:pPr>
              <w:spacing w:line="240" w:lineRule="auto"/>
              <w:rPr>
                <w:rFonts w:eastAsia="Times New Roman" w:cs="Arial"/>
                <w:lang w:eastAsia="nl-NL"/>
              </w:rPr>
            </w:pPr>
          </w:p>
        </w:tc>
        <w:tc>
          <w:tcPr>
            <w:tcW w:w="613" w:type="pct"/>
            <w:gridSpan w:val="2"/>
            <w:tcBorders>
              <w:top w:val="nil"/>
              <w:left w:val="nil"/>
              <w:bottom w:val="nil"/>
              <w:right w:val="nil"/>
            </w:tcBorders>
            <w:shd w:val="clear" w:color="auto" w:fill="auto"/>
            <w:noWrap/>
            <w:vAlign w:val="bottom"/>
            <w:hideMark/>
          </w:tcPr>
          <w:p w:rsidR="00322D7A" w:rsidRPr="00E8364C" w:rsidRDefault="00322D7A" w:rsidP="005C207E">
            <w:pPr>
              <w:spacing w:line="240" w:lineRule="auto"/>
              <w:rPr>
                <w:rFonts w:eastAsia="Times New Roman" w:cs="Arial"/>
                <w:lang w:eastAsia="nl-NL"/>
              </w:rPr>
            </w:pPr>
          </w:p>
        </w:tc>
        <w:tc>
          <w:tcPr>
            <w:tcW w:w="605" w:type="pct"/>
            <w:gridSpan w:val="2"/>
            <w:tcBorders>
              <w:top w:val="nil"/>
              <w:left w:val="nil"/>
              <w:bottom w:val="nil"/>
              <w:right w:val="nil"/>
            </w:tcBorders>
            <w:shd w:val="clear" w:color="auto" w:fill="auto"/>
            <w:noWrap/>
            <w:vAlign w:val="bottom"/>
            <w:hideMark/>
          </w:tcPr>
          <w:p w:rsidR="00322D7A" w:rsidRPr="00E8364C" w:rsidRDefault="00322D7A" w:rsidP="005C207E">
            <w:pPr>
              <w:spacing w:line="240" w:lineRule="auto"/>
              <w:rPr>
                <w:rFonts w:eastAsia="Times New Roman" w:cs="Arial"/>
                <w:lang w:eastAsia="nl-NL"/>
              </w:rPr>
            </w:pPr>
          </w:p>
        </w:tc>
        <w:tc>
          <w:tcPr>
            <w:tcW w:w="686" w:type="pct"/>
            <w:tcBorders>
              <w:top w:val="nil"/>
              <w:left w:val="nil"/>
              <w:bottom w:val="nil"/>
              <w:right w:val="nil"/>
            </w:tcBorders>
            <w:shd w:val="clear" w:color="auto" w:fill="auto"/>
            <w:noWrap/>
            <w:vAlign w:val="bottom"/>
            <w:hideMark/>
          </w:tcPr>
          <w:p w:rsidR="00322D7A" w:rsidRPr="00E8364C" w:rsidRDefault="00322D7A" w:rsidP="005C207E">
            <w:pPr>
              <w:spacing w:line="240" w:lineRule="auto"/>
              <w:rPr>
                <w:rFonts w:eastAsia="Times New Roman" w:cs="Arial"/>
                <w:lang w:eastAsia="nl-NL"/>
              </w:rPr>
            </w:pPr>
          </w:p>
        </w:tc>
        <w:tc>
          <w:tcPr>
            <w:tcW w:w="182" w:type="pct"/>
            <w:tcBorders>
              <w:top w:val="nil"/>
              <w:left w:val="nil"/>
              <w:bottom w:val="nil"/>
              <w:right w:val="nil"/>
            </w:tcBorders>
            <w:shd w:val="clear" w:color="auto" w:fill="auto"/>
            <w:noWrap/>
            <w:vAlign w:val="bottom"/>
            <w:hideMark/>
          </w:tcPr>
          <w:p w:rsidR="00322D7A" w:rsidRPr="00E8364C" w:rsidRDefault="00322D7A" w:rsidP="005C207E">
            <w:pPr>
              <w:spacing w:line="240" w:lineRule="auto"/>
              <w:jc w:val="center"/>
              <w:rPr>
                <w:rFonts w:eastAsia="Times New Roman" w:cs="Arial"/>
                <w:lang w:eastAsia="nl-NL"/>
              </w:rPr>
            </w:pPr>
          </w:p>
        </w:tc>
        <w:tc>
          <w:tcPr>
            <w:tcW w:w="180" w:type="pct"/>
            <w:tcBorders>
              <w:top w:val="nil"/>
              <w:left w:val="nil"/>
              <w:bottom w:val="nil"/>
              <w:right w:val="nil"/>
            </w:tcBorders>
            <w:shd w:val="clear" w:color="auto" w:fill="auto"/>
            <w:noWrap/>
            <w:vAlign w:val="bottom"/>
            <w:hideMark/>
          </w:tcPr>
          <w:p w:rsidR="00322D7A" w:rsidRPr="00E8364C" w:rsidRDefault="00322D7A" w:rsidP="005C207E">
            <w:pPr>
              <w:spacing w:line="240" w:lineRule="auto"/>
              <w:jc w:val="center"/>
              <w:rPr>
                <w:rFonts w:eastAsia="Times New Roman" w:cs="Arial"/>
                <w:lang w:eastAsia="nl-NL"/>
              </w:rPr>
            </w:pPr>
          </w:p>
        </w:tc>
        <w:tc>
          <w:tcPr>
            <w:tcW w:w="175" w:type="pct"/>
            <w:tcBorders>
              <w:top w:val="nil"/>
              <w:left w:val="nil"/>
              <w:bottom w:val="nil"/>
              <w:right w:val="nil"/>
            </w:tcBorders>
            <w:shd w:val="clear" w:color="auto" w:fill="auto"/>
            <w:noWrap/>
            <w:vAlign w:val="bottom"/>
            <w:hideMark/>
          </w:tcPr>
          <w:p w:rsidR="00322D7A" w:rsidRPr="00E8364C" w:rsidRDefault="00322D7A" w:rsidP="005C207E">
            <w:pPr>
              <w:spacing w:line="240" w:lineRule="auto"/>
              <w:jc w:val="center"/>
              <w:rPr>
                <w:rFonts w:eastAsia="Times New Roman" w:cs="Arial"/>
                <w:lang w:eastAsia="nl-NL"/>
              </w:rPr>
            </w:pPr>
          </w:p>
        </w:tc>
      </w:tr>
      <w:tr w:rsidR="00322D7A" w:rsidRPr="00322D7A" w:rsidTr="002C5307">
        <w:trPr>
          <w:trHeight w:val="420"/>
        </w:trPr>
        <w:tc>
          <w:tcPr>
            <w:tcW w:w="442" w:type="pct"/>
            <w:tcBorders>
              <w:top w:val="single" w:sz="4" w:space="0" w:color="auto"/>
              <w:left w:val="single" w:sz="4" w:space="0" w:color="auto"/>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083" w:type="pct"/>
            <w:tcBorders>
              <w:top w:val="single" w:sz="4" w:space="0" w:color="auto"/>
              <w:left w:val="nil"/>
              <w:bottom w:val="single" w:sz="4" w:space="0" w:color="auto"/>
              <w:right w:val="nil"/>
            </w:tcBorders>
            <w:shd w:val="clear" w:color="000000" w:fill="000000"/>
            <w:noWrap/>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Ongewenste gebeurtenis</w:t>
            </w:r>
          </w:p>
        </w:tc>
        <w:tc>
          <w:tcPr>
            <w:tcW w:w="1034" w:type="pct"/>
            <w:gridSpan w:val="2"/>
            <w:tcBorders>
              <w:top w:val="single" w:sz="4" w:space="0" w:color="auto"/>
              <w:left w:val="single" w:sz="4" w:space="0" w:color="auto"/>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613" w:type="pct"/>
            <w:gridSpan w:val="2"/>
            <w:tcBorders>
              <w:top w:val="single" w:sz="4" w:space="0" w:color="auto"/>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605" w:type="pct"/>
            <w:gridSpan w:val="2"/>
            <w:tcBorders>
              <w:top w:val="single" w:sz="4" w:space="0" w:color="auto"/>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686" w:type="pct"/>
            <w:tcBorders>
              <w:top w:val="single" w:sz="4" w:space="0" w:color="auto"/>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color w:val="FFFFFF"/>
                <w:lang w:eastAsia="nl-NL"/>
              </w:rPr>
            </w:pPr>
            <w:r w:rsidRPr="00E8364C">
              <w:rPr>
                <w:rFonts w:eastAsia="Times New Roman" w:cs="Arial"/>
                <w:color w:val="FFFFFF"/>
                <w:lang w:eastAsia="nl-NL"/>
              </w:rPr>
              <w:t> </w:t>
            </w:r>
          </w:p>
        </w:tc>
        <w:tc>
          <w:tcPr>
            <w:tcW w:w="182" w:type="pct"/>
            <w:tcBorders>
              <w:top w:val="single" w:sz="4" w:space="0" w:color="auto"/>
              <w:left w:val="nil"/>
              <w:bottom w:val="single" w:sz="4" w:space="0" w:color="auto"/>
              <w:right w:val="nil"/>
            </w:tcBorders>
            <w:shd w:val="clear" w:color="000000" w:fill="000000"/>
            <w:noWrap/>
            <w:vAlign w:val="bottom"/>
            <w:hideMark/>
          </w:tcPr>
          <w:p w:rsidR="00322D7A" w:rsidRPr="00E8364C" w:rsidRDefault="00322D7A" w:rsidP="005C207E">
            <w:pPr>
              <w:spacing w:line="240" w:lineRule="auto"/>
              <w:jc w:val="center"/>
              <w:rPr>
                <w:rFonts w:eastAsia="Times New Roman" w:cs="Arial"/>
                <w:b/>
                <w:bCs/>
                <w:lang w:eastAsia="nl-NL"/>
              </w:rPr>
            </w:pPr>
            <w:r w:rsidRPr="00E8364C">
              <w:rPr>
                <w:rFonts w:eastAsia="Times New Roman" w:cs="Arial"/>
                <w:b/>
                <w:bCs/>
                <w:lang w:eastAsia="nl-NL"/>
              </w:rPr>
              <w:t> </w:t>
            </w:r>
          </w:p>
        </w:tc>
        <w:tc>
          <w:tcPr>
            <w:tcW w:w="180" w:type="pct"/>
            <w:tcBorders>
              <w:top w:val="single" w:sz="4" w:space="0" w:color="auto"/>
              <w:left w:val="nil"/>
              <w:bottom w:val="single" w:sz="4" w:space="0" w:color="auto"/>
              <w:right w:val="nil"/>
            </w:tcBorders>
            <w:shd w:val="clear" w:color="000000" w:fill="000000"/>
            <w:noWrap/>
            <w:vAlign w:val="bottom"/>
            <w:hideMark/>
          </w:tcPr>
          <w:p w:rsidR="00322D7A" w:rsidRPr="00E8364C" w:rsidRDefault="00322D7A" w:rsidP="005C207E">
            <w:pPr>
              <w:spacing w:line="240" w:lineRule="auto"/>
              <w:jc w:val="center"/>
              <w:rPr>
                <w:rFonts w:eastAsia="Times New Roman" w:cs="Arial"/>
                <w:b/>
                <w:bCs/>
                <w:lang w:eastAsia="nl-NL"/>
              </w:rPr>
            </w:pPr>
            <w:r w:rsidRPr="00E8364C">
              <w:rPr>
                <w:rFonts w:eastAsia="Times New Roman" w:cs="Arial"/>
                <w:b/>
                <w:bCs/>
                <w:lang w:eastAsia="nl-NL"/>
              </w:rPr>
              <w:t> </w:t>
            </w:r>
          </w:p>
        </w:tc>
        <w:tc>
          <w:tcPr>
            <w:tcW w:w="175" w:type="pct"/>
            <w:tcBorders>
              <w:top w:val="single" w:sz="4" w:space="0" w:color="auto"/>
              <w:left w:val="nil"/>
              <w:bottom w:val="single" w:sz="4" w:space="0" w:color="auto"/>
              <w:right w:val="single" w:sz="4" w:space="0" w:color="auto"/>
            </w:tcBorders>
            <w:shd w:val="clear" w:color="000000" w:fill="000000"/>
            <w:noWrap/>
            <w:vAlign w:val="bottom"/>
            <w:hideMark/>
          </w:tcPr>
          <w:p w:rsidR="00322D7A" w:rsidRPr="00E8364C" w:rsidRDefault="00322D7A" w:rsidP="005C207E">
            <w:pPr>
              <w:spacing w:line="240" w:lineRule="auto"/>
              <w:jc w:val="center"/>
              <w:rPr>
                <w:rFonts w:eastAsia="Times New Roman" w:cs="Arial"/>
                <w:b/>
                <w:bCs/>
                <w:lang w:eastAsia="nl-NL"/>
              </w:rPr>
            </w:pPr>
            <w:r w:rsidRPr="00E8364C">
              <w:rPr>
                <w:rFonts w:eastAsia="Times New Roman" w:cs="Arial"/>
                <w:b/>
                <w:bCs/>
                <w:lang w:eastAsia="nl-NL"/>
              </w:rPr>
              <w:t> </w:t>
            </w:r>
          </w:p>
        </w:tc>
      </w:tr>
      <w:tr w:rsidR="00322D7A" w:rsidRPr="00322D7A" w:rsidTr="002C5307">
        <w:trPr>
          <w:trHeight w:val="420"/>
        </w:trPr>
        <w:tc>
          <w:tcPr>
            <w:tcW w:w="442" w:type="pct"/>
            <w:tcBorders>
              <w:top w:val="nil"/>
              <w:left w:val="single" w:sz="4" w:space="0" w:color="auto"/>
              <w:bottom w:val="nil"/>
              <w:right w:val="single" w:sz="4" w:space="0" w:color="auto"/>
            </w:tcBorders>
            <w:shd w:val="clear" w:color="000000" w:fill="C0C0C0"/>
            <w:noWrap/>
          </w:tcPr>
          <w:p w:rsidR="00322D7A" w:rsidRPr="00322D7A" w:rsidRDefault="00322D7A" w:rsidP="005C207E">
            <w:pPr>
              <w:spacing w:line="240" w:lineRule="auto"/>
              <w:rPr>
                <w:rFonts w:eastAsia="Times New Roman" w:cs="Arial"/>
                <w:lang w:eastAsia="nl-NL"/>
              </w:rPr>
            </w:pPr>
          </w:p>
        </w:tc>
        <w:tc>
          <w:tcPr>
            <w:tcW w:w="4021" w:type="pct"/>
            <w:gridSpan w:val="8"/>
            <w:tcBorders>
              <w:top w:val="single" w:sz="4" w:space="0" w:color="auto"/>
              <w:left w:val="nil"/>
              <w:bottom w:val="single" w:sz="4" w:space="0" w:color="auto"/>
              <w:right w:val="single" w:sz="4" w:space="0" w:color="000000"/>
            </w:tcBorders>
            <w:shd w:val="clear" w:color="auto" w:fill="auto"/>
            <w:noWrap/>
            <w:vAlign w:val="bottom"/>
          </w:tcPr>
          <w:p w:rsidR="00322D7A" w:rsidRPr="00322D7A" w:rsidRDefault="00322D7A" w:rsidP="005C207E">
            <w:pPr>
              <w:spacing w:line="240" w:lineRule="auto"/>
              <w:rPr>
                <w:rFonts w:eastAsia="Times New Roman" w:cs="Arial"/>
                <w:lang w:eastAsia="nl-NL"/>
              </w:rPr>
            </w:pPr>
          </w:p>
        </w:tc>
        <w:tc>
          <w:tcPr>
            <w:tcW w:w="182" w:type="pct"/>
            <w:tcBorders>
              <w:top w:val="nil"/>
              <w:left w:val="nil"/>
              <w:bottom w:val="single" w:sz="4" w:space="0" w:color="auto"/>
              <w:right w:val="single" w:sz="4" w:space="0" w:color="auto"/>
            </w:tcBorders>
            <w:shd w:val="clear" w:color="000000" w:fill="C0C0C0"/>
            <w:noWrap/>
            <w:vAlign w:val="bottom"/>
          </w:tcPr>
          <w:p w:rsidR="00322D7A" w:rsidRPr="00E8364C" w:rsidRDefault="00322D7A" w:rsidP="005C207E">
            <w:pPr>
              <w:spacing w:line="240" w:lineRule="auto"/>
              <w:jc w:val="center"/>
              <w:rPr>
                <w:rFonts w:eastAsia="Times New Roman" w:cs="Arial"/>
                <w:b/>
                <w:bCs/>
                <w:lang w:eastAsia="nl-NL"/>
              </w:rPr>
            </w:pPr>
            <w:r w:rsidRPr="00E8364C">
              <w:rPr>
                <w:rFonts w:eastAsia="Times New Roman" w:cs="Arial"/>
                <w:b/>
                <w:bCs/>
                <w:lang w:eastAsia="nl-NL"/>
              </w:rPr>
              <w:t>X</w:t>
            </w:r>
          </w:p>
        </w:tc>
        <w:tc>
          <w:tcPr>
            <w:tcW w:w="180" w:type="pct"/>
            <w:tcBorders>
              <w:top w:val="nil"/>
              <w:left w:val="nil"/>
              <w:bottom w:val="single" w:sz="4" w:space="0" w:color="auto"/>
              <w:right w:val="single" w:sz="4" w:space="0" w:color="auto"/>
            </w:tcBorders>
            <w:shd w:val="clear" w:color="000000" w:fill="C0C0C0"/>
            <w:noWrap/>
            <w:vAlign w:val="bottom"/>
          </w:tcPr>
          <w:p w:rsidR="00322D7A" w:rsidRPr="00E8364C" w:rsidRDefault="00322D7A" w:rsidP="005C207E">
            <w:pPr>
              <w:spacing w:line="240" w:lineRule="auto"/>
              <w:jc w:val="center"/>
              <w:rPr>
                <w:rFonts w:eastAsia="Times New Roman" w:cs="Arial"/>
                <w:b/>
                <w:bCs/>
                <w:lang w:eastAsia="nl-NL"/>
              </w:rPr>
            </w:pPr>
            <w:r w:rsidRPr="00E8364C">
              <w:rPr>
                <w:rFonts w:eastAsia="Times New Roman" w:cs="Arial"/>
                <w:b/>
                <w:bCs/>
                <w:lang w:eastAsia="nl-NL"/>
              </w:rPr>
              <w:t>Y</w:t>
            </w:r>
          </w:p>
        </w:tc>
        <w:tc>
          <w:tcPr>
            <w:tcW w:w="175" w:type="pct"/>
            <w:tcBorders>
              <w:top w:val="single" w:sz="4" w:space="0" w:color="auto"/>
              <w:left w:val="single" w:sz="4" w:space="0" w:color="auto"/>
              <w:bottom w:val="single" w:sz="4" w:space="0" w:color="auto"/>
              <w:right w:val="single" w:sz="4" w:space="0" w:color="auto"/>
            </w:tcBorders>
            <w:shd w:val="clear" w:color="000000" w:fill="C0C0C0"/>
            <w:noWrap/>
            <w:vAlign w:val="bottom"/>
          </w:tcPr>
          <w:p w:rsidR="00322D7A" w:rsidRPr="00E8364C" w:rsidRDefault="00322D7A" w:rsidP="005C207E">
            <w:pPr>
              <w:spacing w:line="240" w:lineRule="auto"/>
              <w:jc w:val="center"/>
              <w:rPr>
                <w:rFonts w:eastAsia="Times New Roman" w:cs="Arial"/>
                <w:b/>
                <w:bCs/>
                <w:lang w:eastAsia="nl-NL"/>
              </w:rPr>
            </w:pPr>
            <w:r w:rsidRPr="00E8364C">
              <w:rPr>
                <w:rFonts w:eastAsia="Times New Roman" w:cs="Arial"/>
                <w:b/>
                <w:bCs/>
                <w:lang w:eastAsia="nl-NL"/>
              </w:rPr>
              <w:t>Z</w:t>
            </w:r>
          </w:p>
        </w:tc>
      </w:tr>
      <w:tr w:rsidR="00322D7A" w:rsidRPr="00322D7A" w:rsidTr="002C5307">
        <w:trPr>
          <w:trHeight w:val="420"/>
        </w:trPr>
        <w:tc>
          <w:tcPr>
            <w:tcW w:w="442" w:type="pct"/>
            <w:tcBorders>
              <w:top w:val="nil"/>
              <w:left w:val="single" w:sz="4" w:space="0" w:color="auto"/>
              <w:bottom w:val="nil"/>
              <w:right w:val="single" w:sz="4" w:space="0" w:color="auto"/>
            </w:tcBorders>
            <w:shd w:val="clear" w:color="000000" w:fill="C0C0C0"/>
            <w:noWrap/>
            <w:hideMark/>
          </w:tcPr>
          <w:p w:rsidR="00322D7A" w:rsidRPr="00E8364C" w:rsidRDefault="00322D7A" w:rsidP="005C207E">
            <w:pPr>
              <w:spacing w:line="240" w:lineRule="auto"/>
              <w:rPr>
                <w:rFonts w:eastAsia="Times New Roman" w:cs="Arial"/>
                <w:lang w:eastAsia="nl-NL"/>
              </w:rPr>
            </w:pPr>
            <w:r>
              <w:rPr>
                <w:rFonts w:eastAsia="Times New Roman" w:cs="Arial"/>
                <w:lang w:eastAsia="nl-NL"/>
              </w:rPr>
              <w:t>3</w:t>
            </w:r>
          </w:p>
        </w:tc>
        <w:tc>
          <w:tcPr>
            <w:tcW w:w="4021" w:type="pct"/>
            <w:gridSpan w:val="8"/>
            <w:tcBorders>
              <w:top w:val="single" w:sz="4" w:space="0" w:color="auto"/>
              <w:left w:val="nil"/>
              <w:bottom w:val="single" w:sz="4" w:space="0" w:color="auto"/>
              <w:right w:val="single" w:sz="4" w:space="0" w:color="auto"/>
            </w:tcBorders>
            <w:shd w:val="clear" w:color="auto" w:fill="auto"/>
            <w:noWrap/>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&lt;omschrijving ongewenste gebeurtenis&gt;</w:t>
            </w:r>
          </w:p>
        </w:tc>
        <w:tc>
          <w:tcPr>
            <w:tcW w:w="182" w:type="pct"/>
            <w:tcBorders>
              <w:top w:val="single" w:sz="4" w:space="0" w:color="auto"/>
              <w:left w:val="single" w:sz="4" w:space="0" w:color="auto"/>
              <w:bottom w:val="single" w:sz="4" w:space="0" w:color="auto"/>
              <w:right w:val="single" w:sz="4" w:space="0" w:color="auto"/>
            </w:tcBorders>
            <w:shd w:val="clear" w:color="000000" w:fill="C0C0C0"/>
            <w:noWrap/>
            <w:vAlign w:val="bottom"/>
          </w:tcPr>
          <w:p w:rsidR="00322D7A" w:rsidRPr="00E8364C" w:rsidRDefault="00322D7A" w:rsidP="005C207E">
            <w:pPr>
              <w:spacing w:line="240" w:lineRule="auto"/>
              <w:jc w:val="center"/>
              <w:rPr>
                <w:rFonts w:eastAsia="Times New Roman" w:cs="Arial"/>
                <w:b/>
                <w:bCs/>
                <w:lang w:eastAsia="nl-NL"/>
              </w:rPr>
            </w:pPr>
          </w:p>
        </w:tc>
        <w:tc>
          <w:tcPr>
            <w:tcW w:w="180" w:type="pct"/>
            <w:tcBorders>
              <w:top w:val="single" w:sz="4" w:space="0" w:color="auto"/>
              <w:left w:val="nil"/>
              <w:bottom w:val="single" w:sz="4" w:space="0" w:color="auto"/>
              <w:right w:val="single" w:sz="4" w:space="0" w:color="auto"/>
            </w:tcBorders>
            <w:shd w:val="clear" w:color="000000" w:fill="C0C0C0"/>
            <w:noWrap/>
            <w:vAlign w:val="bottom"/>
          </w:tcPr>
          <w:p w:rsidR="00322D7A" w:rsidRPr="00E8364C" w:rsidRDefault="00322D7A" w:rsidP="005C207E">
            <w:pPr>
              <w:spacing w:line="240" w:lineRule="auto"/>
              <w:jc w:val="center"/>
              <w:rPr>
                <w:rFonts w:eastAsia="Times New Roman" w:cs="Arial"/>
                <w:b/>
                <w:bCs/>
                <w:lang w:eastAsia="nl-NL"/>
              </w:rPr>
            </w:pPr>
          </w:p>
        </w:tc>
        <w:tc>
          <w:tcPr>
            <w:tcW w:w="175" w:type="pct"/>
            <w:tcBorders>
              <w:top w:val="nil"/>
              <w:left w:val="single" w:sz="4" w:space="0" w:color="auto"/>
              <w:bottom w:val="single" w:sz="4" w:space="0" w:color="auto"/>
              <w:right w:val="single" w:sz="4" w:space="0" w:color="auto"/>
            </w:tcBorders>
            <w:shd w:val="clear" w:color="000000" w:fill="C0C0C0"/>
            <w:noWrap/>
            <w:vAlign w:val="bottom"/>
          </w:tcPr>
          <w:p w:rsidR="00322D7A" w:rsidRPr="00E8364C" w:rsidRDefault="00322D7A" w:rsidP="005C207E">
            <w:pPr>
              <w:spacing w:line="240" w:lineRule="auto"/>
              <w:jc w:val="center"/>
              <w:rPr>
                <w:rFonts w:eastAsia="Times New Roman" w:cs="Arial"/>
                <w:b/>
                <w:bCs/>
                <w:lang w:eastAsia="nl-NL"/>
              </w:rPr>
            </w:pPr>
          </w:p>
        </w:tc>
      </w:tr>
      <w:tr w:rsidR="00322D7A" w:rsidRPr="00322D7A" w:rsidTr="002C5307">
        <w:trPr>
          <w:trHeight w:val="420"/>
        </w:trPr>
        <w:tc>
          <w:tcPr>
            <w:tcW w:w="442" w:type="pct"/>
            <w:tcBorders>
              <w:top w:val="single" w:sz="4" w:space="0" w:color="auto"/>
              <w:left w:val="nil"/>
              <w:bottom w:val="single" w:sz="4" w:space="0" w:color="auto"/>
              <w:right w:val="nil"/>
            </w:tcBorders>
            <w:shd w:val="clear" w:color="auto" w:fill="auto"/>
            <w:noWrap/>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 </w:t>
            </w:r>
          </w:p>
        </w:tc>
        <w:tc>
          <w:tcPr>
            <w:tcW w:w="1083" w:type="pct"/>
            <w:tcBorders>
              <w:top w:val="nil"/>
              <w:left w:val="nil"/>
              <w:bottom w:val="single" w:sz="4" w:space="0" w:color="auto"/>
              <w:right w:val="nil"/>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 </w:t>
            </w:r>
          </w:p>
        </w:tc>
        <w:tc>
          <w:tcPr>
            <w:tcW w:w="1034" w:type="pct"/>
            <w:gridSpan w:val="2"/>
            <w:tcBorders>
              <w:top w:val="nil"/>
              <w:left w:val="nil"/>
              <w:bottom w:val="single" w:sz="4" w:space="0" w:color="auto"/>
              <w:right w:val="nil"/>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 </w:t>
            </w:r>
          </w:p>
        </w:tc>
        <w:tc>
          <w:tcPr>
            <w:tcW w:w="613" w:type="pct"/>
            <w:gridSpan w:val="2"/>
            <w:tcBorders>
              <w:top w:val="nil"/>
              <w:left w:val="nil"/>
              <w:bottom w:val="single" w:sz="4" w:space="0" w:color="auto"/>
              <w:right w:val="nil"/>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 </w:t>
            </w:r>
          </w:p>
        </w:tc>
        <w:tc>
          <w:tcPr>
            <w:tcW w:w="605" w:type="pct"/>
            <w:gridSpan w:val="2"/>
            <w:tcBorders>
              <w:top w:val="nil"/>
              <w:left w:val="nil"/>
              <w:bottom w:val="single" w:sz="4" w:space="0" w:color="auto"/>
              <w:right w:val="nil"/>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 </w:t>
            </w:r>
          </w:p>
        </w:tc>
        <w:tc>
          <w:tcPr>
            <w:tcW w:w="686" w:type="pct"/>
            <w:tcBorders>
              <w:top w:val="nil"/>
              <w:left w:val="nil"/>
              <w:bottom w:val="single" w:sz="4" w:space="0" w:color="auto"/>
              <w:right w:val="nil"/>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 </w:t>
            </w:r>
          </w:p>
        </w:tc>
        <w:tc>
          <w:tcPr>
            <w:tcW w:w="182" w:type="pct"/>
            <w:tcBorders>
              <w:top w:val="single" w:sz="4" w:space="0" w:color="auto"/>
              <w:left w:val="nil"/>
              <w:bottom w:val="single" w:sz="4" w:space="0" w:color="auto"/>
              <w:right w:val="nil"/>
            </w:tcBorders>
            <w:shd w:val="clear" w:color="auto" w:fill="auto"/>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single" w:sz="4" w:space="0" w:color="auto"/>
              <w:left w:val="nil"/>
              <w:bottom w:val="single" w:sz="4" w:space="0" w:color="auto"/>
              <w:right w:val="nil"/>
            </w:tcBorders>
            <w:shd w:val="clear" w:color="auto" w:fill="auto"/>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nil"/>
              <w:bottom w:val="single" w:sz="4" w:space="0" w:color="auto"/>
              <w:right w:val="nil"/>
            </w:tcBorders>
            <w:shd w:val="clear" w:color="auto" w:fill="auto"/>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r>
      <w:tr w:rsidR="00322D7A" w:rsidRPr="00322D7A" w:rsidTr="005C207E">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083" w:type="pct"/>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Oorzaak</w:t>
            </w:r>
          </w:p>
        </w:tc>
        <w:tc>
          <w:tcPr>
            <w:tcW w:w="1034"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13"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05"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686" w:type="pct"/>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 </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322D7A" w:rsidRPr="00E8364C" w:rsidRDefault="00322D7A" w:rsidP="005C207E">
            <w:pPr>
              <w:spacing w:line="240" w:lineRule="auto"/>
              <w:jc w:val="center"/>
              <w:rPr>
                <w:rFonts w:eastAsia="Times New Roman" w:cs="Arial"/>
                <w:b/>
                <w:bCs/>
                <w:color w:val="FFFFFF"/>
                <w:lang w:eastAsia="nl-NL"/>
              </w:rPr>
            </w:pPr>
            <w:r w:rsidRPr="00E8364C">
              <w:rPr>
                <w:rFonts w:eastAsia="Times New Roman" w:cs="Arial"/>
                <w:b/>
                <w:bCs/>
                <w:color w:val="FFFFFF"/>
                <w:lang w:eastAsia="nl-NL"/>
              </w:rPr>
              <w:t>Initieel risico</w:t>
            </w:r>
          </w:p>
        </w:tc>
      </w:tr>
      <w:tr w:rsidR="00322D7A"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rPr>
                <w:rFonts w:eastAsia="Times New Roman" w:cs="Arial"/>
                <w:lang w:eastAsia="nl-NL"/>
              </w:rPr>
            </w:pPr>
            <w:r>
              <w:rPr>
                <w:rFonts w:eastAsia="Times New Roman" w:cs="Arial"/>
                <w:lang w:eastAsia="nl-NL"/>
              </w:rPr>
              <w:t>3</w:t>
            </w:r>
            <w:r w:rsidRPr="00E8364C">
              <w:rPr>
                <w:rFonts w:eastAsia="Times New Roman" w:cs="Arial"/>
                <w:lang w:eastAsia="nl-NL"/>
              </w:rPr>
              <w:t>.1</w:t>
            </w:r>
          </w:p>
        </w:tc>
        <w:tc>
          <w:tcPr>
            <w:tcW w:w="4021" w:type="pct"/>
            <w:gridSpan w:val="8"/>
            <w:tcBorders>
              <w:top w:val="single" w:sz="4" w:space="0" w:color="auto"/>
              <w:left w:val="nil"/>
              <w:bottom w:val="single" w:sz="4" w:space="0" w:color="auto"/>
              <w:right w:val="single" w:sz="4" w:space="0" w:color="auto"/>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&lt;omschrijving oorzaak&gt;</w:t>
            </w:r>
          </w:p>
        </w:tc>
        <w:tc>
          <w:tcPr>
            <w:tcW w:w="182" w:type="pct"/>
            <w:tcBorders>
              <w:top w:val="nil"/>
              <w:left w:val="nil"/>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r>
      <w:tr w:rsidR="00322D7A" w:rsidRPr="00322D7A" w:rsidTr="002C5307">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544" w:type="pct"/>
            <w:gridSpan w:val="2"/>
            <w:tcBorders>
              <w:top w:val="single" w:sz="4" w:space="0" w:color="auto"/>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Preventieve maatregelen</w:t>
            </w:r>
          </w:p>
        </w:tc>
        <w:tc>
          <w:tcPr>
            <w:tcW w:w="653"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Doel maatregel</w:t>
            </w:r>
          </w:p>
        </w:tc>
        <w:tc>
          <w:tcPr>
            <w:tcW w:w="803"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Processtappen</w:t>
            </w:r>
          </w:p>
        </w:tc>
        <w:tc>
          <w:tcPr>
            <w:tcW w:w="1021"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Verifieerbaarheid</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322D7A" w:rsidRPr="00E8364C" w:rsidRDefault="00322D7A" w:rsidP="005C207E">
            <w:pPr>
              <w:spacing w:line="240" w:lineRule="auto"/>
              <w:jc w:val="center"/>
              <w:rPr>
                <w:rFonts w:eastAsia="Times New Roman" w:cs="Arial"/>
                <w:b/>
                <w:bCs/>
                <w:color w:val="FFFFFF"/>
                <w:lang w:eastAsia="nl-NL"/>
              </w:rPr>
            </w:pPr>
            <w:r w:rsidRPr="00E8364C">
              <w:rPr>
                <w:rFonts w:eastAsia="Times New Roman" w:cs="Arial"/>
                <w:b/>
                <w:bCs/>
                <w:color w:val="FFFFFF"/>
                <w:lang w:eastAsia="nl-NL"/>
              </w:rPr>
              <w:t>Restrisico</w:t>
            </w:r>
          </w:p>
        </w:tc>
      </w:tr>
      <w:tr w:rsidR="00322D7A"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rPr>
                <w:rFonts w:eastAsia="Times New Roman" w:cs="Arial"/>
                <w:lang w:eastAsia="nl-NL"/>
              </w:rPr>
            </w:pPr>
            <w:r>
              <w:rPr>
                <w:rFonts w:eastAsia="Times New Roman" w:cs="Arial"/>
                <w:lang w:eastAsia="nl-NL"/>
              </w:rPr>
              <w:t>3</w:t>
            </w:r>
            <w:r w:rsidRPr="00E8364C">
              <w:rPr>
                <w:rFonts w:eastAsia="Times New Roman" w:cs="Arial"/>
                <w:lang w:eastAsia="nl-NL"/>
              </w:rPr>
              <w:t>.1.1</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&lt;omschrijving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322D7A" w:rsidRPr="00E8364C" w:rsidRDefault="00322D7A" w:rsidP="006B4F62">
            <w:pPr>
              <w:spacing w:line="240" w:lineRule="auto"/>
              <w:jc w:val="center"/>
              <w:rPr>
                <w:rFonts w:eastAsia="Times New Roman" w:cs="Arial"/>
                <w:lang w:eastAsia="nl-NL"/>
              </w:rPr>
            </w:pPr>
            <w:r w:rsidRPr="00E8364C">
              <w:rPr>
                <w:rFonts w:eastAsia="Times New Roman" w:cs="Arial"/>
                <w:lang w:eastAsia="nl-NL"/>
              </w:rPr>
              <w:t>&lt;omschrijving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322D7A" w:rsidRPr="00E8364C" w:rsidRDefault="00322D7A" w:rsidP="006B4F62">
            <w:pPr>
              <w:spacing w:line="240" w:lineRule="auto"/>
              <w:jc w:val="center"/>
              <w:rPr>
                <w:rFonts w:eastAsia="Times New Roman" w:cs="Arial"/>
                <w:lang w:eastAsia="nl-NL"/>
              </w:rPr>
            </w:pPr>
            <w:r w:rsidRPr="00E8364C">
              <w:rPr>
                <w:rFonts w:eastAsia="Times New Roman" w:cs="Arial"/>
                <w:lang w:eastAsia="nl-NL"/>
              </w:rPr>
              <w:t>&lt;omschrijving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322D7A" w:rsidRPr="00E8364C" w:rsidRDefault="00322D7A" w:rsidP="006B4F62">
            <w:pPr>
              <w:spacing w:line="240" w:lineRule="auto"/>
              <w:jc w:val="center"/>
              <w:rPr>
                <w:rFonts w:eastAsia="Times New Roman" w:cs="Arial"/>
                <w:lang w:eastAsia="nl-NL"/>
              </w:rPr>
            </w:pPr>
            <w:r w:rsidRPr="00E8364C">
              <w:rPr>
                <w:rFonts w:eastAsia="Times New Roman" w:cs="Arial"/>
                <w:lang w:eastAsia="nl-NL"/>
              </w:rPr>
              <w:t>&lt;door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3</w:t>
            </w:r>
            <w:r w:rsidRPr="00E8364C">
              <w:rPr>
                <w:rFonts w:eastAsia="Times New Roman" w:cs="Arial"/>
                <w:lang w:eastAsia="nl-NL"/>
              </w:rPr>
              <w:t>.1.2</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3</w:t>
            </w:r>
            <w:r w:rsidRPr="00E8364C">
              <w:rPr>
                <w:rFonts w:eastAsia="Times New Roman" w:cs="Arial"/>
                <w:lang w:eastAsia="nl-NL"/>
              </w:rPr>
              <w:t>.1.3</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r>
      <w:tr w:rsidR="00322D7A" w:rsidRPr="00322D7A" w:rsidTr="002C5307">
        <w:trPr>
          <w:trHeight w:val="420"/>
        </w:trPr>
        <w:tc>
          <w:tcPr>
            <w:tcW w:w="442" w:type="pct"/>
            <w:tcBorders>
              <w:top w:val="nil"/>
              <w:left w:val="single" w:sz="4" w:space="0" w:color="auto"/>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ID</w:t>
            </w:r>
          </w:p>
        </w:tc>
        <w:tc>
          <w:tcPr>
            <w:tcW w:w="1544" w:type="pct"/>
            <w:gridSpan w:val="2"/>
            <w:tcBorders>
              <w:top w:val="single" w:sz="4" w:space="0" w:color="auto"/>
              <w:left w:val="nil"/>
              <w:bottom w:val="single" w:sz="4" w:space="0" w:color="auto"/>
              <w:right w:val="nil"/>
            </w:tcBorders>
            <w:shd w:val="clear" w:color="000000" w:fill="000000"/>
            <w:noWrap/>
            <w:vAlign w:val="bottom"/>
            <w:hideMark/>
          </w:tcPr>
          <w:p w:rsidR="00322D7A" w:rsidRPr="00E8364C" w:rsidRDefault="00322D7A" w:rsidP="005C207E">
            <w:pPr>
              <w:spacing w:line="240" w:lineRule="auto"/>
              <w:rPr>
                <w:rFonts w:eastAsia="Times New Roman" w:cs="Arial"/>
                <w:b/>
                <w:bCs/>
                <w:color w:val="FFFFFF"/>
                <w:lang w:eastAsia="nl-NL"/>
              </w:rPr>
            </w:pPr>
            <w:r w:rsidRPr="00E8364C">
              <w:rPr>
                <w:rFonts w:eastAsia="Times New Roman" w:cs="Arial"/>
                <w:b/>
                <w:bCs/>
                <w:color w:val="FFFFFF"/>
                <w:lang w:eastAsia="nl-NL"/>
              </w:rPr>
              <w:t>Correctieve maatregelen</w:t>
            </w:r>
          </w:p>
        </w:tc>
        <w:tc>
          <w:tcPr>
            <w:tcW w:w="653"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6B4F62">
            <w:pPr>
              <w:spacing w:line="240" w:lineRule="auto"/>
              <w:jc w:val="center"/>
              <w:rPr>
                <w:rFonts w:eastAsia="Times New Roman" w:cs="Arial"/>
                <w:b/>
                <w:bCs/>
                <w:color w:val="FFFFFF"/>
                <w:lang w:eastAsia="nl-NL"/>
              </w:rPr>
            </w:pPr>
            <w:r w:rsidRPr="00E8364C">
              <w:rPr>
                <w:rFonts w:eastAsia="Times New Roman" w:cs="Arial"/>
                <w:b/>
                <w:bCs/>
                <w:color w:val="FFFFFF"/>
                <w:lang w:eastAsia="nl-NL"/>
              </w:rPr>
              <w:t>Doel maatregel</w:t>
            </w:r>
          </w:p>
        </w:tc>
        <w:tc>
          <w:tcPr>
            <w:tcW w:w="803"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6B4F62">
            <w:pPr>
              <w:spacing w:line="240" w:lineRule="auto"/>
              <w:jc w:val="center"/>
              <w:rPr>
                <w:rFonts w:eastAsia="Times New Roman" w:cs="Arial"/>
                <w:b/>
                <w:bCs/>
                <w:color w:val="FFFFFF"/>
                <w:lang w:eastAsia="nl-NL"/>
              </w:rPr>
            </w:pPr>
            <w:r w:rsidRPr="00E8364C">
              <w:rPr>
                <w:rFonts w:eastAsia="Times New Roman" w:cs="Arial"/>
                <w:b/>
                <w:bCs/>
                <w:color w:val="FFFFFF"/>
                <w:lang w:eastAsia="nl-NL"/>
              </w:rPr>
              <w:t>Processtappen</w:t>
            </w:r>
          </w:p>
        </w:tc>
        <w:tc>
          <w:tcPr>
            <w:tcW w:w="1021" w:type="pct"/>
            <w:gridSpan w:val="2"/>
            <w:tcBorders>
              <w:top w:val="nil"/>
              <w:left w:val="nil"/>
              <w:bottom w:val="single" w:sz="4" w:space="0" w:color="auto"/>
              <w:right w:val="nil"/>
            </w:tcBorders>
            <w:shd w:val="clear" w:color="000000" w:fill="000000"/>
            <w:noWrap/>
            <w:vAlign w:val="bottom"/>
            <w:hideMark/>
          </w:tcPr>
          <w:p w:rsidR="00322D7A" w:rsidRPr="00E8364C" w:rsidRDefault="00322D7A" w:rsidP="006B4F62">
            <w:pPr>
              <w:spacing w:line="240" w:lineRule="auto"/>
              <w:jc w:val="center"/>
              <w:rPr>
                <w:rFonts w:eastAsia="Times New Roman" w:cs="Arial"/>
                <w:b/>
                <w:bCs/>
                <w:color w:val="FFFFFF"/>
                <w:lang w:eastAsia="nl-NL"/>
              </w:rPr>
            </w:pPr>
            <w:r w:rsidRPr="00E8364C">
              <w:rPr>
                <w:rFonts w:eastAsia="Times New Roman" w:cs="Arial"/>
                <w:b/>
                <w:bCs/>
                <w:color w:val="FFFFFF"/>
                <w:lang w:eastAsia="nl-NL"/>
              </w:rPr>
              <w:t>Verifieerbaarheid</w:t>
            </w:r>
          </w:p>
        </w:tc>
        <w:tc>
          <w:tcPr>
            <w:tcW w:w="537" w:type="pct"/>
            <w:gridSpan w:val="3"/>
            <w:tcBorders>
              <w:top w:val="single" w:sz="4" w:space="0" w:color="auto"/>
              <w:left w:val="nil"/>
              <w:bottom w:val="single" w:sz="4" w:space="0" w:color="auto"/>
              <w:right w:val="single" w:sz="4" w:space="0" w:color="000000"/>
            </w:tcBorders>
            <w:shd w:val="clear" w:color="000000" w:fill="000000"/>
            <w:noWrap/>
            <w:vAlign w:val="bottom"/>
            <w:hideMark/>
          </w:tcPr>
          <w:p w:rsidR="00322D7A" w:rsidRPr="00E8364C" w:rsidRDefault="00322D7A" w:rsidP="005C207E">
            <w:pPr>
              <w:spacing w:line="240" w:lineRule="auto"/>
              <w:jc w:val="center"/>
              <w:rPr>
                <w:rFonts w:eastAsia="Times New Roman" w:cs="Arial"/>
                <w:b/>
                <w:bCs/>
                <w:color w:val="FFFFFF"/>
                <w:lang w:eastAsia="nl-NL"/>
              </w:rPr>
            </w:pPr>
            <w:r w:rsidRPr="00E8364C">
              <w:rPr>
                <w:rFonts w:eastAsia="Times New Roman" w:cs="Arial"/>
                <w:b/>
                <w:bCs/>
                <w:color w:val="FFFFFF"/>
                <w:lang w:eastAsia="nl-NL"/>
              </w:rPr>
              <w:t>Restrisico</w:t>
            </w:r>
          </w:p>
        </w:tc>
      </w:tr>
      <w:tr w:rsidR="00322D7A"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rPr>
                <w:rFonts w:eastAsia="Times New Roman" w:cs="Arial"/>
                <w:lang w:eastAsia="nl-NL"/>
              </w:rPr>
            </w:pPr>
            <w:r>
              <w:rPr>
                <w:rFonts w:eastAsia="Times New Roman" w:cs="Arial"/>
                <w:lang w:eastAsia="nl-NL"/>
              </w:rPr>
              <w:t>3</w:t>
            </w:r>
            <w:r w:rsidRPr="00E8364C">
              <w:rPr>
                <w:rFonts w:eastAsia="Times New Roman" w:cs="Arial"/>
                <w:lang w:eastAsia="nl-NL"/>
              </w:rPr>
              <w:t>.1.a</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322D7A" w:rsidRPr="00E8364C" w:rsidRDefault="00322D7A" w:rsidP="005C207E">
            <w:pPr>
              <w:spacing w:line="240" w:lineRule="auto"/>
              <w:rPr>
                <w:rFonts w:eastAsia="Times New Roman" w:cs="Arial"/>
                <w:lang w:eastAsia="nl-NL"/>
              </w:rPr>
            </w:pPr>
            <w:r w:rsidRPr="00E8364C">
              <w:rPr>
                <w:rFonts w:eastAsia="Times New Roman" w:cs="Arial"/>
                <w:lang w:eastAsia="nl-NL"/>
              </w:rPr>
              <w:t>&lt;omschrijving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322D7A" w:rsidRPr="00E8364C" w:rsidRDefault="00322D7A" w:rsidP="006B4F62">
            <w:pPr>
              <w:spacing w:line="240" w:lineRule="auto"/>
              <w:jc w:val="center"/>
              <w:rPr>
                <w:rFonts w:eastAsia="Times New Roman" w:cs="Arial"/>
                <w:lang w:eastAsia="nl-NL"/>
              </w:rPr>
            </w:pPr>
            <w:r w:rsidRPr="00E8364C">
              <w:rPr>
                <w:rFonts w:eastAsia="Times New Roman" w:cs="Arial"/>
                <w:lang w:eastAsia="nl-NL"/>
              </w:rPr>
              <w:t>&lt;omschrijving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322D7A" w:rsidRPr="00E8364C" w:rsidRDefault="00322D7A" w:rsidP="006B4F62">
            <w:pPr>
              <w:spacing w:line="240" w:lineRule="auto"/>
              <w:jc w:val="center"/>
              <w:rPr>
                <w:rFonts w:eastAsia="Times New Roman" w:cs="Arial"/>
                <w:lang w:eastAsia="nl-NL"/>
              </w:rPr>
            </w:pPr>
            <w:r w:rsidRPr="00E8364C">
              <w:rPr>
                <w:rFonts w:eastAsia="Times New Roman" w:cs="Arial"/>
                <w:lang w:eastAsia="nl-NL"/>
              </w:rPr>
              <w:t>&lt;omschrijving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322D7A" w:rsidRPr="00E8364C" w:rsidRDefault="00322D7A" w:rsidP="006B4F62">
            <w:pPr>
              <w:spacing w:line="240" w:lineRule="auto"/>
              <w:jc w:val="center"/>
              <w:rPr>
                <w:rFonts w:eastAsia="Times New Roman" w:cs="Arial"/>
                <w:lang w:eastAsia="nl-NL"/>
              </w:rPr>
            </w:pPr>
            <w:r w:rsidRPr="00E8364C">
              <w:rPr>
                <w:rFonts w:eastAsia="Times New Roman" w:cs="Arial"/>
                <w:lang w:eastAsia="nl-NL"/>
              </w:rPr>
              <w:t>&lt;door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322D7A" w:rsidRPr="00E8364C" w:rsidRDefault="00322D7A" w:rsidP="005C207E">
            <w:pPr>
              <w:spacing w:line="240" w:lineRule="auto"/>
              <w:jc w:val="center"/>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3</w:t>
            </w:r>
            <w:r w:rsidRPr="00E8364C">
              <w:rPr>
                <w:rFonts w:eastAsia="Times New Roman" w:cs="Arial"/>
                <w:lang w:eastAsia="nl-NL"/>
              </w:rPr>
              <w:t>.1.b</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w:t>
            </w:r>
          </w:p>
        </w:tc>
      </w:tr>
      <w:tr w:rsidR="002C5307" w:rsidRPr="00322D7A" w:rsidTr="002C5307">
        <w:trPr>
          <w:trHeight w:val="420"/>
        </w:trPr>
        <w:tc>
          <w:tcPr>
            <w:tcW w:w="442" w:type="pct"/>
            <w:tcBorders>
              <w:top w:val="nil"/>
              <w:left w:val="single" w:sz="4"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rPr>
                <w:rFonts w:eastAsia="Times New Roman" w:cs="Arial"/>
                <w:lang w:eastAsia="nl-NL"/>
              </w:rPr>
            </w:pPr>
            <w:r>
              <w:rPr>
                <w:rFonts w:eastAsia="Times New Roman" w:cs="Arial"/>
                <w:lang w:eastAsia="nl-NL"/>
              </w:rPr>
              <w:t>3</w:t>
            </w:r>
            <w:r w:rsidRPr="00E8364C">
              <w:rPr>
                <w:rFonts w:eastAsia="Times New Roman" w:cs="Arial"/>
                <w:lang w:eastAsia="nl-NL"/>
              </w:rPr>
              <w:t>.1.c</w:t>
            </w:r>
          </w:p>
        </w:tc>
        <w:tc>
          <w:tcPr>
            <w:tcW w:w="1544" w:type="pct"/>
            <w:gridSpan w:val="2"/>
            <w:tcBorders>
              <w:top w:val="single" w:sz="4" w:space="0" w:color="auto"/>
              <w:left w:val="nil"/>
              <w:bottom w:val="single" w:sz="4" w:space="0" w:color="auto"/>
              <w:right w:val="single" w:sz="4" w:space="0" w:color="000000"/>
            </w:tcBorders>
            <w:shd w:val="clear" w:color="auto" w:fill="auto"/>
            <w:vAlign w:val="bottom"/>
            <w:hideMark/>
          </w:tcPr>
          <w:p w:rsidR="002C5307" w:rsidRPr="00E8364C" w:rsidRDefault="002C5307" w:rsidP="005C207E">
            <w:pPr>
              <w:spacing w:line="240" w:lineRule="auto"/>
              <w:rPr>
                <w:rFonts w:eastAsia="Times New Roman" w:cs="Arial"/>
                <w:lang w:eastAsia="nl-NL"/>
              </w:rPr>
            </w:pPr>
            <w:r w:rsidRPr="00E8364C">
              <w:rPr>
                <w:rFonts w:eastAsia="Times New Roman" w:cs="Arial"/>
                <w:lang w:eastAsia="nl-NL"/>
              </w:rPr>
              <w:t> &lt;</w:t>
            </w:r>
            <w:r>
              <w:rPr>
                <w:rFonts w:eastAsia="Times New Roman" w:cs="Arial"/>
                <w:lang w:eastAsia="nl-NL"/>
              </w:rPr>
              <w:t xml:space="preserve">indien nodig nog een </w:t>
            </w:r>
            <w:r w:rsidRPr="00E8364C">
              <w:rPr>
                <w:rFonts w:eastAsia="Times New Roman" w:cs="Arial"/>
                <w:lang w:eastAsia="nl-NL"/>
              </w:rPr>
              <w:t>omschrijving maatregel&gt;</w:t>
            </w:r>
          </w:p>
        </w:tc>
        <w:tc>
          <w:tcPr>
            <w:tcW w:w="65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doel&gt;</w:t>
            </w:r>
          </w:p>
        </w:tc>
        <w:tc>
          <w:tcPr>
            <w:tcW w:w="803"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nodig nog een </w:t>
            </w:r>
            <w:r w:rsidRPr="00E8364C">
              <w:rPr>
                <w:rFonts w:eastAsia="Times New Roman" w:cs="Arial"/>
                <w:lang w:eastAsia="nl-NL"/>
              </w:rPr>
              <w:t>omschrijving processtappen&gt;</w:t>
            </w:r>
          </w:p>
        </w:tc>
        <w:tc>
          <w:tcPr>
            <w:tcW w:w="1021" w:type="pct"/>
            <w:gridSpan w:val="2"/>
            <w:tcBorders>
              <w:top w:val="nil"/>
              <w:left w:val="nil"/>
              <w:bottom w:val="single" w:sz="4" w:space="0" w:color="auto"/>
              <w:right w:val="single" w:sz="4" w:space="0" w:color="auto"/>
            </w:tcBorders>
            <w:shd w:val="clear" w:color="auto" w:fill="auto"/>
            <w:vAlign w:val="bottom"/>
            <w:hideMark/>
          </w:tcPr>
          <w:p w:rsidR="002C5307" w:rsidRPr="00E8364C" w:rsidRDefault="002C5307" w:rsidP="006B4F62">
            <w:pPr>
              <w:spacing w:line="240" w:lineRule="auto"/>
              <w:jc w:val="center"/>
              <w:rPr>
                <w:rFonts w:eastAsia="Times New Roman" w:cs="Arial"/>
                <w:lang w:eastAsia="nl-NL"/>
              </w:rPr>
            </w:pPr>
            <w:r w:rsidRPr="00E8364C">
              <w:rPr>
                <w:rFonts w:eastAsia="Times New Roman" w:cs="Arial"/>
                <w:lang w:eastAsia="nl-NL"/>
              </w:rPr>
              <w:t>&lt;</w:t>
            </w:r>
            <w:r>
              <w:rPr>
                <w:rFonts w:eastAsia="Times New Roman" w:cs="Arial"/>
                <w:lang w:eastAsia="nl-NL"/>
              </w:rPr>
              <w:t xml:space="preserve">indien nog een beschrijving van: </w:t>
            </w:r>
            <w:r w:rsidRPr="00E8364C">
              <w:rPr>
                <w:rFonts w:eastAsia="Times New Roman" w:cs="Arial"/>
                <w:lang w:eastAsia="nl-NL"/>
              </w:rPr>
              <w:t>door wie&gt; &lt;moment&gt; &lt;registratiewijze&gt;</w:t>
            </w:r>
          </w:p>
        </w:tc>
        <w:tc>
          <w:tcPr>
            <w:tcW w:w="182" w:type="pct"/>
            <w:tcBorders>
              <w:top w:val="nil"/>
              <w:left w:val="nil"/>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80" w:type="pct"/>
            <w:tcBorders>
              <w:top w:val="nil"/>
              <w:left w:val="nil"/>
              <w:bottom w:val="single" w:sz="4" w:space="0" w:color="auto"/>
              <w:right w:val="nil"/>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c>
          <w:tcPr>
            <w:tcW w:w="175" w:type="pct"/>
            <w:tcBorders>
              <w:top w:val="nil"/>
              <w:left w:val="double" w:sz="6" w:space="0" w:color="auto"/>
              <w:bottom w:val="single" w:sz="4" w:space="0" w:color="auto"/>
              <w:right w:val="single" w:sz="4" w:space="0" w:color="auto"/>
            </w:tcBorders>
            <w:shd w:val="clear" w:color="000000" w:fill="C0C0C0"/>
            <w:noWrap/>
            <w:vAlign w:val="bottom"/>
            <w:hideMark/>
          </w:tcPr>
          <w:p w:rsidR="002C5307" w:rsidRPr="00E8364C" w:rsidRDefault="002C5307" w:rsidP="005C207E">
            <w:pPr>
              <w:spacing w:line="240" w:lineRule="auto"/>
              <w:jc w:val="center"/>
              <w:rPr>
                <w:rFonts w:eastAsia="Times New Roman" w:cs="Arial"/>
                <w:lang w:eastAsia="nl-NL"/>
              </w:rPr>
            </w:pPr>
            <w:r w:rsidRPr="00E8364C">
              <w:rPr>
                <w:rFonts w:eastAsia="Times New Roman" w:cs="Arial"/>
                <w:lang w:eastAsia="nl-NL"/>
              </w:rPr>
              <w:t> </w:t>
            </w:r>
          </w:p>
        </w:tc>
      </w:tr>
    </w:tbl>
    <w:p w:rsidR="00322D7A" w:rsidRDefault="00322D7A" w:rsidP="00322D7A"/>
    <w:p w:rsidR="006B4F62" w:rsidRPr="00322D7A" w:rsidRDefault="006B4F62" w:rsidP="00322D7A"/>
    <w:p w:rsidR="00322D7A" w:rsidRPr="006B4F62" w:rsidRDefault="00322D7A" w:rsidP="00E8364C">
      <w:pPr>
        <w:rPr>
          <w:b/>
        </w:rPr>
      </w:pPr>
      <w:r w:rsidRPr="006B4F62">
        <w:rPr>
          <w:b/>
        </w:rPr>
        <w:t>Legenda</w:t>
      </w:r>
    </w:p>
    <w:tbl>
      <w:tblPr>
        <w:tblStyle w:val="Tabelraster"/>
        <w:tblW w:w="0" w:type="auto"/>
        <w:tblLook w:val="04A0" w:firstRow="1" w:lastRow="0" w:firstColumn="1" w:lastColumn="0" w:noHBand="0" w:noVBand="1"/>
      </w:tblPr>
      <w:tblGrid>
        <w:gridCol w:w="9555"/>
      </w:tblGrid>
      <w:tr w:rsidR="00322D7A" w:rsidRPr="00322D7A" w:rsidTr="00322D7A">
        <w:trPr>
          <w:trHeight w:val="420"/>
        </w:trPr>
        <w:tc>
          <w:tcPr>
            <w:tcW w:w="9555" w:type="dxa"/>
            <w:noWrap/>
            <w:hideMark/>
          </w:tcPr>
          <w:p w:rsidR="00322D7A" w:rsidRPr="00322D7A" w:rsidRDefault="00322D7A" w:rsidP="00322D7A">
            <w:r w:rsidRPr="00322D7A">
              <w:t>X = kans van optreden</w:t>
            </w:r>
            <w:r w:rsidR="002C5307">
              <w:t xml:space="preserve"> aldus inschrijver</w:t>
            </w:r>
            <w:r w:rsidRPr="00322D7A">
              <w:t>: 1: 0-5% 2: 5-10% 3: 10-25% 4: 25-50 5: &gt;50%</w:t>
            </w:r>
          </w:p>
        </w:tc>
      </w:tr>
      <w:tr w:rsidR="00322D7A" w:rsidRPr="00322D7A" w:rsidTr="00322D7A">
        <w:trPr>
          <w:trHeight w:val="420"/>
        </w:trPr>
        <w:tc>
          <w:tcPr>
            <w:tcW w:w="9555" w:type="dxa"/>
            <w:noWrap/>
            <w:hideMark/>
          </w:tcPr>
          <w:p w:rsidR="00322D7A" w:rsidRPr="00322D7A" w:rsidRDefault="00322D7A" w:rsidP="00322D7A">
            <w:r>
              <w:t>Y = schade-</w:t>
            </w:r>
            <w:r w:rsidRPr="00322D7A">
              <w:t>effect: 1: minimaal 2: laag 3: gemiddeld 4: groot 5: extreem</w:t>
            </w:r>
          </w:p>
        </w:tc>
      </w:tr>
      <w:tr w:rsidR="00322D7A" w:rsidRPr="00322D7A" w:rsidTr="00322D7A">
        <w:trPr>
          <w:trHeight w:val="420"/>
        </w:trPr>
        <w:tc>
          <w:tcPr>
            <w:tcW w:w="9555" w:type="dxa"/>
            <w:noWrap/>
            <w:hideMark/>
          </w:tcPr>
          <w:p w:rsidR="00322D7A" w:rsidRPr="00322D7A" w:rsidRDefault="00322D7A" w:rsidP="00322D7A">
            <w:r w:rsidRPr="00322D7A">
              <w:t>Z = X * Y</w:t>
            </w:r>
          </w:p>
        </w:tc>
      </w:tr>
      <w:tr w:rsidR="00322D7A" w:rsidRPr="00322D7A" w:rsidTr="00322D7A">
        <w:trPr>
          <w:trHeight w:val="420"/>
        </w:trPr>
        <w:tc>
          <w:tcPr>
            <w:tcW w:w="9555" w:type="dxa"/>
            <w:noWrap/>
            <w:hideMark/>
          </w:tcPr>
          <w:p w:rsidR="00322D7A" w:rsidRPr="00322D7A" w:rsidRDefault="00322D7A" w:rsidP="00322D7A">
            <w:r w:rsidRPr="00322D7A">
              <w:t>Preventieve maatregelen dienen in de aanbieding afgeprijsd te worden.</w:t>
            </w:r>
          </w:p>
        </w:tc>
      </w:tr>
      <w:tr w:rsidR="00322D7A" w:rsidRPr="00322D7A" w:rsidTr="00322D7A">
        <w:trPr>
          <w:trHeight w:val="420"/>
        </w:trPr>
        <w:tc>
          <w:tcPr>
            <w:tcW w:w="9555" w:type="dxa"/>
            <w:noWrap/>
            <w:hideMark/>
          </w:tcPr>
          <w:p w:rsidR="00322D7A" w:rsidRPr="00322D7A" w:rsidRDefault="00322D7A" w:rsidP="00322D7A">
            <w:r w:rsidRPr="00322D7A">
              <w:t>Correctieve maatregelen dienen als meerwerk ingediend te worden.</w:t>
            </w:r>
          </w:p>
        </w:tc>
      </w:tr>
    </w:tbl>
    <w:p w:rsidR="00322D7A" w:rsidRDefault="00322D7A" w:rsidP="00E8364C"/>
    <w:p w:rsidR="00322D7A" w:rsidRDefault="00322D7A" w:rsidP="00E8364C"/>
    <w:p w:rsidR="00322D7A" w:rsidRDefault="00322D7A" w:rsidP="00E8364C"/>
    <w:p w:rsidR="00E8364C" w:rsidRPr="00322D7A" w:rsidRDefault="00E8364C" w:rsidP="00E8364C">
      <w:r w:rsidRPr="00322D7A">
        <w:t>De inschrijver verklaart deze inschrijving te doen met inachtneming van de bepalingen en de gegevens zoals deze zijn omschreven in de voor de inschrijving relevante stukken.</w:t>
      </w:r>
    </w:p>
    <w:p w:rsidR="00E8364C" w:rsidRPr="00322D7A" w:rsidRDefault="00E8364C" w:rsidP="00E8364C">
      <w:r w:rsidRPr="00322D7A">
        <w:t>Gedaan op _________________________ (datum), te _______________________________(plaats).</w:t>
      </w:r>
    </w:p>
    <w:p w:rsidR="00E8364C" w:rsidRPr="00322D7A" w:rsidRDefault="00E8364C" w:rsidP="00E8364C"/>
    <w:p w:rsidR="00E8364C" w:rsidRPr="00322D7A" w:rsidRDefault="00E8364C" w:rsidP="00E8364C"/>
    <w:p w:rsidR="00E8364C" w:rsidRPr="00322D7A" w:rsidRDefault="00E8364C" w:rsidP="00E8364C">
      <w:r w:rsidRPr="00322D7A">
        <w:t>De inschrijver</w:t>
      </w:r>
    </w:p>
    <w:p w:rsidR="00E8364C" w:rsidRPr="00322D7A" w:rsidRDefault="00E8364C" w:rsidP="00E8364C">
      <w:r w:rsidRPr="00322D7A">
        <w:t xml:space="preserve"> ___________________________________ (naam)</w:t>
      </w:r>
    </w:p>
    <w:p w:rsidR="00E8364C" w:rsidRPr="00322D7A" w:rsidRDefault="00E8364C" w:rsidP="00E8364C">
      <w:r w:rsidRPr="00322D7A">
        <w:t xml:space="preserve"> ___________________________________ (functie)</w:t>
      </w:r>
    </w:p>
    <w:p w:rsidR="00E8364C" w:rsidRPr="00322D7A" w:rsidRDefault="00E8364C" w:rsidP="00E8364C">
      <w:r w:rsidRPr="00322D7A">
        <w:t>(handtekening) ___________________________________</w:t>
      </w:r>
    </w:p>
    <w:p w:rsidR="00E8364C" w:rsidRPr="00322D7A" w:rsidRDefault="00E8364C"/>
    <w:p w:rsidR="00E8364C" w:rsidRPr="00322D7A" w:rsidRDefault="00E8364C"/>
    <w:p w:rsidR="00E8364C" w:rsidRPr="00322D7A" w:rsidRDefault="00E8364C"/>
    <w:sectPr w:rsidR="00E8364C" w:rsidRPr="00322D7A" w:rsidSect="00E8364C">
      <w:headerReference w:type="default" r:id="rId9"/>
      <w:footerReference w:type="default" r:id="rId10"/>
      <w:pgSz w:w="16838" w:h="11906" w:orient="landscape"/>
      <w:pgMar w:top="1758" w:right="1440" w:bottom="164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07E" w:rsidRDefault="005C207E" w:rsidP="00E8364C">
      <w:pPr>
        <w:spacing w:line="240" w:lineRule="auto"/>
      </w:pPr>
      <w:r>
        <w:separator/>
      </w:r>
    </w:p>
  </w:endnote>
  <w:endnote w:type="continuationSeparator" w:id="0">
    <w:p w:rsidR="005C207E" w:rsidRDefault="005C207E" w:rsidP="00E836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7E" w:rsidRDefault="005C207E">
    <w:pPr>
      <w:pStyle w:val="Voettekst"/>
    </w:pPr>
    <w:r>
      <w:t xml:space="preserve">AI2019-0060 Bijlage 26 ten behoeve van  </w:t>
    </w:r>
    <w:r w:rsidRPr="008C7712">
      <w:t>Kwaliteitscrit</w:t>
    </w:r>
    <w:r>
      <w:t>erium A2: Continuïteitsborging</w:t>
    </w:r>
    <w:r w:rsidR="009521EF">
      <w:t>. Datum 04 juni 2019</w:t>
    </w:r>
  </w:p>
  <w:p w:rsidR="005C207E" w:rsidRDefault="005C207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07E" w:rsidRDefault="005C207E" w:rsidP="00E8364C">
      <w:pPr>
        <w:spacing w:line="240" w:lineRule="auto"/>
      </w:pPr>
      <w:r>
        <w:separator/>
      </w:r>
    </w:p>
  </w:footnote>
  <w:footnote w:type="continuationSeparator" w:id="0">
    <w:p w:rsidR="005C207E" w:rsidRDefault="005C207E" w:rsidP="00E836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477648756"/>
      <w:docPartObj>
        <w:docPartGallery w:val="Page Numbers (Top of Page)"/>
        <w:docPartUnique/>
      </w:docPartObj>
    </w:sdtPr>
    <w:sdtEndPr/>
    <w:sdtContent>
      <w:p w:rsidR="005C207E" w:rsidRPr="006B4F62" w:rsidRDefault="005C207E">
        <w:pPr>
          <w:pStyle w:val="Koptekst"/>
          <w:jc w:val="right"/>
          <w:rPr>
            <w:sz w:val="16"/>
            <w:szCs w:val="16"/>
          </w:rPr>
        </w:pPr>
        <w:r w:rsidRPr="006B4F62">
          <w:rPr>
            <w:sz w:val="16"/>
            <w:szCs w:val="16"/>
          </w:rPr>
          <w:t xml:space="preserve">Pagina </w:t>
        </w:r>
        <w:r w:rsidRPr="006B4F62">
          <w:rPr>
            <w:bCs/>
            <w:sz w:val="16"/>
            <w:szCs w:val="16"/>
          </w:rPr>
          <w:fldChar w:fldCharType="begin"/>
        </w:r>
        <w:r w:rsidRPr="006B4F62">
          <w:rPr>
            <w:bCs/>
            <w:sz w:val="16"/>
            <w:szCs w:val="16"/>
          </w:rPr>
          <w:instrText>PAGE</w:instrText>
        </w:r>
        <w:r w:rsidRPr="006B4F62">
          <w:rPr>
            <w:bCs/>
            <w:sz w:val="16"/>
            <w:szCs w:val="16"/>
          </w:rPr>
          <w:fldChar w:fldCharType="separate"/>
        </w:r>
        <w:r w:rsidR="009C48FA">
          <w:rPr>
            <w:bCs/>
            <w:noProof/>
            <w:sz w:val="16"/>
            <w:szCs w:val="16"/>
          </w:rPr>
          <w:t>2</w:t>
        </w:r>
        <w:r w:rsidRPr="006B4F62">
          <w:rPr>
            <w:bCs/>
            <w:sz w:val="16"/>
            <w:szCs w:val="16"/>
          </w:rPr>
          <w:fldChar w:fldCharType="end"/>
        </w:r>
        <w:r w:rsidRPr="006B4F62">
          <w:rPr>
            <w:sz w:val="16"/>
            <w:szCs w:val="16"/>
          </w:rPr>
          <w:t xml:space="preserve"> van </w:t>
        </w:r>
        <w:r w:rsidRPr="006B4F62">
          <w:rPr>
            <w:bCs/>
            <w:sz w:val="16"/>
            <w:szCs w:val="16"/>
          </w:rPr>
          <w:fldChar w:fldCharType="begin"/>
        </w:r>
        <w:r w:rsidRPr="006B4F62">
          <w:rPr>
            <w:bCs/>
            <w:sz w:val="16"/>
            <w:szCs w:val="16"/>
          </w:rPr>
          <w:instrText>NUMPAGES</w:instrText>
        </w:r>
        <w:r w:rsidRPr="006B4F62">
          <w:rPr>
            <w:bCs/>
            <w:sz w:val="16"/>
            <w:szCs w:val="16"/>
          </w:rPr>
          <w:fldChar w:fldCharType="separate"/>
        </w:r>
        <w:r w:rsidR="009C48FA">
          <w:rPr>
            <w:bCs/>
            <w:noProof/>
            <w:sz w:val="16"/>
            <w:szCs w:val="16"/>
          </w:rPr>
          <w:t>5</w:t>
        </w:r>
        <w:r w:rsidRPr="006B4F62">
          <w:rPr>
            <w:bCs/>
            <w:sz w:val="16"/>
            <w:szCs w:val="16"/>
          </w:rPr>
          <w:fldChar w:fldCharType="end"/>
        </w:r>
      </w:p>
    </w:sdtContent>
  </w:sdt>
  <w:p w:rsidR="005C207E" w:rsidRDefault="005C207E">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7"/>
  </w:num>
  <w:num w:numId="4">
    <w:abstractNumId w:val="6"/>
  </w:num>
  <w:num w:numId="5">
    <w:abstractNumId w:val="0"/>
  </w:num>
  <w:num w:numId="6">
    <w:abstractNumId w:val="2"/>
  </w:num>
  <w:num w:numId="7">
    <w:abstractNumId w:val="5"/>
  </w:num>
  <w:num w:numId="8">
    <w:abstractNumId w:val="4"/>
  </w:num>
  <w:num w:numId="9">
    <w:abstractNumId w:val="7"/>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4"/>
  </w:num>
  <w:num w:numId="20">
    <w:abstractNumId w:val="7"/>
  </w:num>
  <w:num w:numId="21">
    <w:abstractNumId w:val="0"/>
  </w:num>
  <w:num w:numId="22">
    <w:abstractNumId w:val="2"/>
  </w:num>
  <w:num w:numId="23">
    <w:abstractNumId w:val="5"/>
  </w:num>
  <w:num w:numId="24">
    <w:abstractNumId w:val="0"/>
  </w:num>
  <w:num w:numId="25">
    <w:abstractNumId w:val="0"/>
  </w:num>
  <w:num w:numId="26">
    <w:abstractNumId w:val="0"/>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64C"/>
    <w:rsid w:val="000B46D8"/>
    <w:rsid w:val="00177A29"/>
    <w:rsid w:val="002B0F60"/>
    <w:rsid w:val="002B5524"/>
    <w:rsid w:val="002C5307"/>
    <w:rsid w:val="002F4599"/>
    <w:rsid w:val="00322D7A"/>
    <w:rsid w:val="00334EFC"/>
    <w:rsid w:val="003B3222"/>
    <w:rsid w:val="00424DED"/>
    <w:rsid w:val="00482A4F"/>
    <w:rsid w:val="00527398"/>
    <w:rsid w:val="005C207E"/>
    <w:rsid w:val="00632123"/>
    <w:rsid w:val="006B4F62"/>
    <w:rsid w:val="00744DA5"/>
    <w:rsid w:val="007643BD"/>
    <w:rsid w:val="007B0FD7"/>
    <w:rsid w:val="007E2889"/>
    <w:rsid w:val="007F551A"/>
    <w:rsid w:val="008104C5"/>
    <w:rsid w:val="008402D9"/>
    <w:rsid w:val="00855CC6"/>
    <w:rsid w:val="008C7712"/>
    <w:rsid w:val="009175F9"/>
    <w:rsid w:val="009521EF"/>
    <w:rsid w:val="009761CF"/>
    <w:rsid w:val="009B0D92"/>
    <w:rsid w:val="009C48FA"/>
    <w:rsid w:val="00A03098"/>
    <w:rsid w:val="00A3732E"/>
    <w:rsid w:val="00A53085"/>
    <w:rsid w:val="00A8711A"/>
    <w:rsid w:val="00B41CC8"/>
    <w:rsid w:val="00BD0C39"/>
    <w:rsid w:val="00C03971"/>
    <w:rsid w:val="00C45F65"/>
    <w:rsid w:val="00D26003"/>
    <w:rsid w:val="00E8364C"/>
    <w:rsid w:val="00EB1492"/>
    <w:rsid w:val="00ED1D20"/>
    <w:rsid w:val="00EF1FB9"/>
    <w:rsid w:val="00F12F0D"/>
    <w:rsid w:val="00F14A76"/>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E8364C"/>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E8364C"/>
    <w:pPr>
      <w:pageBreakBefore/>
      <w:numPr>
        <w:numId w:val="27"/>
      </w:numPr>
      <w:spacing w:after="560" w:line="560" w:lineRule="atLeast"/>
    </w:pPr>
    <w:rPr>
      <w:b/>
      <w:sz w:val="42"/>
      <w:szCs w:val="42"/>
    </w:rPr>
  </w:style>
  <w:style w:type="paragraph" w:styleId="Koptekst">
    <w:name w:val="header"/>
    <w:basedOn w:val="Standaard"/>
    <w:link w:val="KoptekstChar"/>
    <w:uiPriority w:val="99"/>
    <w:rsid w:val="00E8364C"/>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E8364C"/>
    <w:rPr>
      <w:rFonts w:eastAsia="Calibri"/>
      <w:lang w:eastAsia="en-US"/>
    </w:rPr>
  </w:style>
  <w:style w:type="paragraph" w:styleId="Voettekst">
    <w:name w:val="footer"/>
    <w:basedOn w:val="Standaard"/>
    <w:link w:val="VoettekstChar"/>
    <w:uiPriority w:val="99"/>
    <w:rsid w:val="00E8364C"/>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E8364C"/>
    <w:rPr>
      <w:rFonts w:eastAsia="Calibri"/>
      <w:lang w:eastAsia="en-US"/>
    </w:rPr>
  </w:style>
  <w:style w:type="paragraph" w:styleId="Ballontekst">
    <w:name w:val="Balloon Text"/>
    <w:basedOn w:val="Standaard"/>
    <w:link w:val="BallontekstChar"/>
    <w:rsid w:val="00E8364C"/>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E8364C"/>
    <w:rPr>
      <w:rFonts w:ascii="Tahoma" w:eastAsia="Calibri" w:hAnsi="Tahoma" w:cs="Tahoma"/>
      <w:sz w:val="16"/>
      <w:szCs w:val="16"/>
      <w:lang w:eastAsia="en-US"/>
    </w:rPr>
  </w:style>
  <w:style w:type="table" w:styleId="Tabelraster">
    <w:name w:val="Table Grid"/>
    <w:basedOn w:val="Standaardtabel"/>
    <w:rsid w:val="00322D7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E8364C"/>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E8364C"/>
    <w:pPr>
      <w:pageBreakBefore/>
      <w:numPr>
        <w:numId w:val="27"/>
      </w:numPr>
      <w:spacing w:after="560" w:line="560" w:lineRule="atLeast"/>
    </w:pPr>
    <w:rPr>
      <w:b/>
      <w:sz w:val="42"/>
      <w:szCs w:val="42"/>
    </w:rPr>
  </w:style>
  <w:style w:type="paragraph" w:styleId="Koptekst">
    <w:name w:val="header"/>
    <w:basedOn w:val="Standaard"/>
    <w:link w:val="KoptekstChar"/>
    <w:uiPriority w:val="99"/>
    <w:rsid w:val="00E8364C"/>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E8364C"/>
    <w:rPr>
      <w:rFonts w:eastAsia="Calibri"/>
      <w:lang w:eastAsia="en-US"/>
    </w:rPr>
  </w:style>
  <w:style w:type="paragraph" w:styleId="Voettekst">
    <w:name w:val="footer"/>
    <w:basedOn w:val="Standaard"/>
    <w:link w:val="VoettekstChar"/>
    <w:uiPriority w:val="99"/>
    <w:rsid w:val="00E8364C"/>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E8364C"/>
    <w:rPr>
      <w:rFonts w:eastAsia="Calibri"/>
      <w:lang w:eastAsia="en-US"/>
    </w:rPr>
  </w:style>
  <w:style w:type="paragraph" w:styleId="Ballontekst">
    <w:name w:val="Balloon Text"/>
    <w:basedOn w:val="Standaard"/>
    <w:link w:val="BallontekstChar"/>
    <w:rsid w:val="00E8364C"/>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E8364C"/>
    <w:rPr>
      <w:rFonts w:ascii="Tahoma" w:eastAsia="Calibri" w:hAnsi="Tahoma" w:cs="Tahoma"/>
      <w:sz w:val="16"/>
      <w:szCs w:val="16"/>
      <w:lang w:eastAsia="en-US"/>
    </w:rPr>
  </w:style>
  <w:style w:type="table" w:styleId="Tabelraster">
    <w:name w:val="Table Grid"/>
    <w:basedOn w:val="Standaardtabel"/>
    <w:rsid w:val="00322D7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609713">
      <w:bodyDiv w:val="1"/>
      <w:marLeft w:val="0"/>
      <w:marRight w:val="0"/>
      <w:marTop w:val="0"/>
      <w:marBottom w:val="0"/>
      <w:divBdr>
        <w:top w:val="none" w:sz="0" w:space="0" w:color="auto"/>
        <w:left w:val="none" w:sz="0" w:space="0" w:color="auto"/>
        <w:bottom w:val="none" w:sz="0" w:space="0" w:color="auto"/>
        <w:right w:val="none" w:sz="0" w:space="0" w:color="auto"/>
      </w:divBdr>
    </w:div>
    <w:div w:id="1408114384">
      <w:bodyDiv w:val="1"/>
      <w:marLeft w:val="0"/>
      <w:marRight w:val="0"/>
      <w:marTop w:val="0"/>
      <w:marBottom w:val="0"/>
      <w:divBdr>
        <w:top w:val="none" w:sz="0" w:space="0" w:color="auto"/>
        <w:left w:val="none" w:sz="0" w:space="0" w:color="auto"/>
        <w:bottom w:val="none" w:sz="0" w:space="0" w:color="auto"/>
        <w:right w:val="none" w:sz="0" w:space="0" w:color="auto"/>
      </w:divBdr>
    </w:div>
    <w:div w:id="153179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73EC3651.dotm</Template>
  <TotalTime>2</TotalTime>
  <Pages>5</Pages>
  <Words>759</Words>
  <Characters>5677</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Klein, Jeroen</dc:creator>
  <cp:lastModifiedBy>Klein, Jeroen</cp:lastModifiedBy>
  <cp:revision>8</cp:revision>
  <cp:lastPrinted>2019-06-04T13:53:00Z</cp:lastPrinted>
  <dcterms:created xsi:type="dcterms:W3CDTF">2019-06-04T13:48:00Z</dcterms:created>
  <dcterms:modified xsi:type="dcterms:W3CDTF">2019-06-04T13:53:00Z</dcterms:modified>
</cp:coreProperties>
</file>