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C96" w:rsidRDefault="002F2C96" w:rsidP="002F2C96">
      <w:pPr>
        <w:pStyle w:val="Kop2"/>
        <w:numPr>
          <w:ilvl w:val="0"/>
          <w:numId w:val="0"/>
        </w:numPr>
        <w:spacing w:before="280" w:after="0"/>
        <w:jc w:val="both"/>
      </w:pPr>
      <w:r w:rsidRPr="0041791E">
        <w:t>Vragenlijst</w:t>
      </w:r>
    </w:p>
    <w:p w:rsidR="008C38B9" w:rsidRDefault="008C38B9" w:rsidP="008C38B9">
      <w:pPr>
        <w:jc w:val="both"/>
      </w:pPr>
      <w:r>
        <w:t>Er zijn 37 vragen voor de marktconsultatie geformuleerd verdeeld over 8 categorieën. De vragen zijn hieronder opgenomen in het document. Voor het beantwoorden van de vragen kunt u gebruik maken van de uitgangspunten en geleverde informatie over de ontwikkel- en transformatiegebieden</w:t>
      </w:r>
      <w:r w:rsidRPr="009F6BFE">
        <w:t>.</w:t>
      </w:r>
    </w:p>
    <w:p w:rsidR="008C38B9" w:rsidRDefault="008C38B9" w:rsidP="008C38B9">
      <w:pPr>
        <w:jc w:val="both"/>
        <w:rPr>
          <w:b/>
        </w:rPr>
      </w:pPr>
    </w:p>
    <w:tbl>
      <w:tblPr>
        <w:tblW w:w="850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1"/>
        <w:gridCol w:w="2664"/>
        <w:gridCol w:w="5470"/>
      </w:tblGrid>
      <w:tr w:rsidR="008C38B9" w:rsidRPr="00195040" w:rsidTr="00E378F4">
        <w:trPr>
          <w:trHeight w:val="155"/>
        </w:trPr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195040">
              <w:rPr>
                <w:rFonts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 w:rsidRPr="00195040">
              <w:rPr>
                <w:rFonts w:cs="Arial"/>
                <w:b/>
                <w:bCs/>
                <w:color w:val="FFFFFF"/>
                <w:sz w:val="20"/>
                <w:szCs w:val="20"/>
              </w:rPr>
              <w:t>A. NAW gegevens</w:t>
            </w:r>
          </w:p>
        </w:tc>
        <w:tc>
          <w:tcPr>
            <w:tcW w:w="5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 w:rsidRPr="00195040"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Antwoorden </w:t>
            </w:r>
          </w:p>
        </w:tc>
      </w:tr>
      <w:tr w:rsidR="008C38B9" w:rsidRPr="00195040" w:rsidTr="00E378F4">
        <w:trPr>
          <w:trHeight w:val="312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195040">
              <w:rPr>
                <w:rFonts w:cs="Arial"/>
                <w:sz w:val="20"/>
                <w:szCs w:val="20"/>
              </w:rPr>
              <w:t>A1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195040">
              <w:rPr>
                <w:rFonts w:cs="Arial"/>
                <w:sz w:val="20"/>
                <w:szCs w:val="20"/>
              </w:rPr>
              <w:t>Namens welke onderneming of combinatie van ondernemingen reageert u?</w:t>
            </w:r>
          </w:p>
        </w:tc>
        <w:tc>
          <w:tcPr>
            <w:tcW w:w="5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Naam bedrijf</w:t>
            </w:r>
            <w:r w:rsidRPr="00195040">
              <w:rPr>
                <w:rFonts w:cs="Arial"/>
                <w:sz w:val="20"/>
                <w:szCs w:val="20"/>
              </w:rPr>
              <w:t>:</w:t>
            </w:r>
            <w:r w:rsidRPr="00195040">
              <w:rPr>
                <w:rFonts w:cs="Arial"/>
                <w:sz w:val="20"/>
                <w:szCs w:val="20"/>
              </w:rPr>
              <w:br/>
              <w:t>Vestigingsplaats:</w:t>
            </w:r>
          </w:p>
        </w:tc>
      </w:tr>
      <w:tr w:rsidR="008C38B9" w:rsidRPr="00195040" w:rsidTr="00E378F4">
        <w:trPr>
          <w:trHeight w:val="183"/>
        </w:trPr>
        <w:tc>
          <w:tcPr>
            <w:tcW w:w="3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195040">
              <w:rPr>
                <w:rFonts w:cs="Arial"/>
                <w:sz w:val="20"/>
                <w:szCs w:val="20"/>
              </w:rPr>
              <w:t>A2</w:t>
            </w:r>
          </w:p>
        </w:tc>
        <w:tc>
          <w:tcPr>
            <w:tcW w:w="27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195040">
              <w:rPr>
                <w:rFonts w:cs="Arial"/>
                <w:sz w:val="20"/>
                <w:szCs w:val="20"/>
              </w:rPr>
              <w:t>Gegevens contactpersoon, uw e-mail adres en telefoonnummer:</w:t>
            </w:r>
          </w:p>
        </w:tc>
        <w:tc>
          <w:tcPr>
            <w:tcW w:w="5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195040">
              <w:rPr>
                <w:rFonts w:cs="Arial"/>
                <w:sz w:val="20"/>
                <w:szCs w:val="20"/>
              </w:rPr>
              <w:t>Naam:</w:t>
            </w:r>
          </w:p>
        </w:tc>
      </w:tr>
      <w:tr w:rsidR="008C38B9" w:rsidRPr="00195040" w:rsidTr="00E378F4">
        <w:trPr>
          <w:trHeight w:val="183"/>
        </w:trPr>
        <w:tc>
          <w:tcPr>
            <w:tcW w:w="3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7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195040">
              <w:rPr>
                <w:rFonts w:cs="Arial"/>
                <w:sz w:val="20"/>
                <w:szCs w:val="20"/>
              </w:rPr>
              <w:t>E-mail:</w:t>
            </w:r>
          </w:p>
        </w:tc>
      </w:tr>
      <w:tr w:rsidR="008C38B9" w:rsidRPr="00195040" w:rsidTr="00E378F4">
        <w:trPr>
          <w:trHeight w:val="183"/>
        </w:trPr>
        <w:tc>
          <w:tcPr>
            <w:tcW w:w="3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7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195040">
              <w:rPr>
                <w:rFonts w:cs="Arial"/>
                <w:sz w:val="20"/>
                <w:szCs w:val="20"/>
              </w:rPr>
              <w:t xml:space="preserve">Telefoonnummer: </w:t>
            </w:r>
          </w:p>
        </w:tc>
      </w:tr>
      <w:tr w:rsidR="008C38B9" w:rsidRPr="00195040" w:rsidTr="00E378F4">
        <w:trPr>
          <w:trHeight w:val="183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195040">
              <w:rPr>
                <w:rFonts w:cs="Arial"/>
                <w:sz w:val="20"/>
                <w:szCs w:val="20"/>
              </w:rPr>
              <w:t>A3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195040">
              <w:rPr>
                <w:rFonts w:cs="Arial"/>
                <w:sz w:val="20"/>
                <w:szCs w:val="20"/>
              </w:rPr>
              <w:t>Branche/sector:</w:t>
            </w:r>
          </w:p>
        </w:tc>
        <w:tc>
          <w:tcPr>
            <w:tcW w:w="5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195040">
              <w:rPr>
                <w:rFonts w:cs="Arial"/>
                <w:sz w:val="20"/>
                <w:szCs w:val="20"/>
              </w:rPr>
              <w:t> </w:t>
            </w:r>
          </w:p>
        </w:tc>
      </w:tr>
      <w:tr w:rsidR="008C38B9" w:rsidRPr="00195040" w:rsidTr="00E378F4">
        <w:trPr>
          <w:trHeight w:val="706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195040">
              <w:rPr>
                <w:rFonts w:cs="Arial"/>
                <w:sz w:val="20"/>
                <w:szCs w:val="20"/>
              </w:rPr>
              <w:t>A4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195040">
              <w:rPr>
                <w:rFonts w:cs="Arial"/>
                <w:sz w:val="20"/>
                <w:szCs w:val="20"/>
              </w:rPr>
              <w:t>In welke categorie onderneming valt u?</w:t>
            </w:r>
          </w:p>
        </w:tc>
        <w:tc>
          <w:tcPr>
            <w:tcW w:w="5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195040">
              <w:rPr>
                <w:rFonts w:cs="Arial"/>
                <w:sz w:val="20"/>
                <w:szCs w:val="20"/>
              </w:rPr>
              <w:t>0 micro &lt; 10 werknemers</w:t>
            </w:r>
            <w:r w:rsidRPr="00195040">
              <w:rPr>
                <w:rFonts w:cs="Arial"/>
                <w:sz w:val="20"/>
                <w:szCs w:val="20"/>
              </w:rPr>
              <w:br/>
              <w:t>0 klein &lt; 50 werknemers</w:t>
            </w:r>
            <w:r w:rsidRPr="00195040">
              <w:rPr>
                <w:rFonts w:cs="Arial"/>
                <w:sz w:val="20"/>
                <w:szCs w:val="20"/>
              </w:rPr>
              <w:br/>
              <w:t>0 middelgroot &lt; 250 werknemers</w:t>
            </w:r>
            <w:r w:rsidRPr="00195040">
              <w:rPr>
                <w:rFonts w:cs="Arial"/>
                <w:sz w:val="20"/>
                <w:szCs w:val="20"/>
              </w:rPr>
              <w:br/>
              <w:t>0 groot &gt; 250 werknemers</w:t>
            </w:r>
          </w:p>
        </w:tc>
      </w:tr>
      <w:tr w:rsidR="008C38B9" w:rsidRPr="00195040" w:rsidTr="00E378F4">
        <w:trPr>
          <w:trHeight w:val="706"/>
        </w:trPr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A5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Welke voorkeursmomenten heeft u voor het gesprek (</w:t>
            </w:r>
            <w:r w:rsidRPr="007323B0">
              <w:rPr>
                <w:rFonts w:cs="Arial"/>
                <w:b/>
                <w:sz w:val="20"/>
                <w:szCs w:val="20"/>
              </w:rPr>
              <w:t>maak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7323B0">
              <w:rPr>
                <w:rFonts w:cs="Arial"/>
                <w:b/>
                <w:sz w:val="20"/>
                <w:szCs w:val="20"/>
              </w:rPr>
              <w:t>vet</w:t>
            </w:r>
            <w:r>
              <w:rPr>
                <w:rFonts w:cs="Arial"/>
                <w:sz w:val="20"/>
                <w:szCs w:val="20"/>
              </w:rPr>
              <w:t>)?</w:t>
            </w:r>
          </w:p>
        </w:tc>
        <w:tc>
          <w:tcPr>
            <w:tcW w:w="5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30.6: Ochtend / middag</w:t>
            </w:r>
          </w:p>
          <w:p w:rsidR="008C38B9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1.7: Ochtend / middag</w:t>
            </w:r>
          </w:p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2.7: Ochtend / middag</w:t>
            </w:r>
          </w:p>
        </w:tc>
      </w:tr>
    </w:tbl>
    <w:p w:rsidR="008C38B9" w:rsidRDefault="008C38B9" w:rsidP="008C38B9">
      <w:pPr>
        <w:rPr>
          <w:b/>
        </w:rPr>
      </w:pPr>
    </w:p>
    <w:tbl>
      <w:tblPr>
        <w:tblW w:w="850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"/>
        <w:gridCol w:w="2668"/>
        <w:gridCol w:w="5476"/>
      </w:tblGrid>
      <w:tr w:rsidR="008C38B9" w:rsidRPr="002F0A53" w:rsidTr="00E378F4">
        <w:trPr>
          <w:trHeight w:val="249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8C38B9" w:rsidRPr="002F0A53" w:rsidRDefault="008C38B9" w:rsidP="00E378F4">
            <w:pPr>
              <w:spacing w:line="240" w:lineRule="auto"/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2F0A53">
              <w:rPr>
                <w:rFonts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8C38B9" w:rsidRPr="002F0A53" w:rsidRDefault="008C38B9" w:rsidP="00E378F4">
            <w:pPr>
              <w:spacing w:line="240" w:lineRule="auto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 w:rsidRPr="002F0A53"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B. </w:t>
            </w: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Referenties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8C38B9" w:rsidRPr="002F0A53" w:rsidRDefault="008C38B9" w:rsidP="00E378F4">
            <w:pPr>
              <w:spacing w:line="240" w:lineRule="auto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 w:rsidRPr="002F0A53"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Antwoorden </w:t>
            </w:r>
          </w:p>
        </w:tc>
      </w:tr>
      <w:tr w:rsidR="008C38B9" w:rsidRPr="002F0A53" w:rsidTr="00E378F4">
        <w:trPr>
          <w:trHeight w:val="747"/>
        </w:trPr>
        <w:tc>
          <w:tcPr>
            <w:tcW w:w="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8B9" w:rsidRPr="002F0A53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2F0A53">
              <w:rPr>
                <w:rFonts w:cs="Arial"/>
                <w:sz w:val="20"/>
                <w:szCs w:val="20"/>
              </w:rPr>
              <w:t>B</w:t>
            </w:r>
            <w:r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8B9" w:rsidRPr="002F0A53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2F0A53">
              <w:rPr>
                <w:rFonts w:cs="Arial"/>
                <w:sz w:val="20"/>
                <w:szCs w:val="20"/>
              </w:rPr>
              <w:t>Heeft u ervaring met een WKO energiesysteem met exploitatie van bron tot en met levering? Zo ja, voor welke omvang? (aantal m</w:t>
            </w:r>
            <w:r w:rsidRPr="000424AD">
              <w:rPr>
                <w:rFonts w:cs="Arial"/>
                <w:sz w:val="20"/>
                <w:szCs w:val="20"/>
                <w:vertAlign w:val="superscript"/>
              </w:rPr>
              <w:t>2</w:t>
            </w:r>
            <w:r w:rsidRPr="002F0A53">
              <w:rPr>
                <w:rFonts w:cs="Arial"/>
                <w:sz w:val="20"/>
                <w:szCs w:val="20"/>
              </w:rPr>
              <w:t xml:space="preserve"> utilitaire voorzieningen, aantal woningen)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8B9" w:rsidRPr="002F0A53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2F0A53">
              <w:rPr>
                <w:rFonts w:cs="Arial"/>
                <w:sz w:val="20"/>
                <w:szCs w:val="20"/>
              </w:rPr>
              <w:t>0 Aantal m2 utiliteit (type)</w:t>
            </w:r>
            <w:r w:rsidRPr="002F0A53">
              <w:rPr>
                <w:rFonts w:cs="Arial"/>
                <w:sz w:val="20"/>
                <w:szCs w:val="20"/>
              </w:rPr>
              <w:br/>
              <w:t>0 Aantal woningen: grondgebonden en gestapeld)</w:t>
            </w:r>
          </w:p>
        </w:tc>
      </w:tr>
      <w:tr w:rsidR="008C38B9" w:rsidRPr="002F0A53" w:rsidTr="00E378F4">
        <w:trPr>
          <w:trHeight w:val="249"/>
        </w:trPr>
        <w:tc>
          <w:tcPr>
            <w:tcW w:w="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8B9" w:rsidRPr="002F0A53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2F0A53">
              <w:rPr>
                <w:rFonts w:cs="Arial"/>
                <w:sz w:val="20"/>
                <w:szCs w:val="20"/>
              </w:rPr>
              <w:t>B</w:t>
            </w: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8B9" w:rsidRPr="002F0A53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2F0A53">
              <w:rPr>
                <w:rFonts w:cs="Arial"/>
                <w:sz w:val="20"/>
                <w:szCs w:val="20"/>
              </w:rPr>
              <w:t>Beschikt u over een warmteleveringsvergunning?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8B9" w:rsidRPr="002F0A53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2F0A53">
              <w:rPr>
                <w:rFonts w:cs="Arial"/>
                <w:sz w:val="20"/>
                <w:szCs w:val="20"/>
              </w:rPr>
              <w:t> </w:t>
            </w:r>
          </w:p>
        </w:tc>
      </w:tr>
    </w:tbl>
    <w:p w:rsidR="008C38B9" w:rsidRDefault="008C38B9" w:rsidP="008C38B9">
      <w:pPr>
        <w:rPr>
          <w:b/>
        </w:rPr>
      </w:pPr>
    </w:p>
    <w:tbl>
      <w:tblPr>
        <w:tblW w:w="850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"/>
        <w:gridCol w:w="2725"/>
        <w:gridCol w:w="5419"/>
      </w:tblGrid>
      <w:tr w:rsidR="008C38B9" w:rsidRPr="00195040" w:rsidTr="00E378F4">
        <w:trPr>
          <w:trHeight w:val="151"/>
        </w:trPr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195040">
              <w:rPr>
                <w:rFonts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8C38B9" w:rsidRDefault="008C38B9" w:rsidP="00E378F4">
            <w:pPr>
              <w:spacing w:line="240" w:lineRule="auto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C</w:t>
            </w:r>
            <w:r w:rsidRPr="00195040"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. </w:t>
            </w: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Technisch concept </w:t>
            </w:r>
          </w:p>
          <w:p w:rsidR="008C38B9" w:rsidRPr="00195040" w:rsidRDefault="008C38B9" w:rsidP="00E378F4">
            <w:pPr>
              <w:spacing w:line="240" w:lineRule="auto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(zie 2.3.1)</w:t>
            </w:r>
          </w:p>
        </w:tc>
        <w:tc>
          <w:tcPr>
            <w:tcW w:w="5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 w:rsidRPr="00195040"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Antwoorden </w:t>
            </w:r>
          </w:p>
        </w:tc>
      </w:tr>
      <w:tr w:rsidR="008C38B9" w:rsidRPr="00195040" w:rsidTr="00E378F4">
        <w:trPr>
          <w:trHeight w:val="90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</w:t>
            </w:r>
            <w:r w:rsidRPr="00195040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Hoe beoordeelt u de inzet van het</w:t>
            </w:r>
            <w:r w:rsidRPr="002C5764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 xml:space="preserve">voorkeursconcept [het </w:t>
            </w:r>
            <w:proofErr w:type="spellStart"/>
            <w:r>
              <w:rPr>
                <w:rFonts w:cs="Arial"/>
                <w:sz w:val="20"/>
                <w:szCs w:val="20"/>
              </w:rPr>
              <w:t>bronnet</w:t>
            </w:r>
            <w:proofErr w:type="spellEnd"/>
            <w:r>
              <w:rPr>
                <w:rFonts w:cs="Arial"/>
                <w:sz w:val="20"/>
                <w:szCs w:val="20"/>
              </w:rPr>
              <w:t>] (in de nieuwbouw en transformatie?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8C38B9" w:rsidRPr="00195040" w:rsidTr="00E378F4">
        <w:trPr>
          <w:trHeight w:val="909"/>
        </w:trPr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C2</w:t>
            </w: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2C5764">
              <w:rPr>
                <w:rFonts w:cs="Arial"/>
                <w:sz w:val="20"/>
                <w:szCs w:val="20"/>
              </w:rPr>
              <w:t>Welke kansen</w:t>
            </w:r>
            <w:r>
              <w:rPr>
                <w:rFonts w:cs="Arial"/>
                <w:sz w:val="20"/>
                <w:szCs w:val="20"/>
              </w:rPr>
              <w:t xml:space="preserve"> ziet </w:t>
            </w:r>
            <w:r w:rsidRPr="002C5764">
              <w:rPr>
                <w:rFonts w:cs="Arial"/>
                <w:sz w:val="20"/>
                <w:szCs w:val="20"/>
              </w:rPr>
              <w:t>u?</w:t>
            </w:r>
          </w:p>
        </w:tc>
        <w:tc>
          <w:tcPr>
            <w:tcW w:w="5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8C38B9" w:rsidRPr="00195040" w:rsidTr="00E378F4">
        <w:trPr>
          <w:trHeight w:val="909"/>
        </w:trPr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C3</w:t>
            </w: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Pr="002C5764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Wat heeft u nodig om gedurende de aanbesteding de kansen van datacenters goed te kunnen beoordelen?</w:t>
            </w:r>
          </w:p>
        </w:tc>
        <w:tc>
          <w:tcPr>
            <w:tcW w:w="5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</w:tbl>
    <w:p w:rsidR="008C38B9" w:rsidRDefault="008C38B9" w:rsidP="008C38B9">
      <w:pPr>
        <w:rPr>
          <w:b/>
        </w:rPr>
      </w:pPr>
    </w:p>
    <w:p w:rsidR="008C38B9" w:rsidRDefault="008C38B9">
      <w:pPr>
        <w:rPr>
          <w:b/>
        </w:rPr>
      </w:pPr>
      <w:r>
        <w:rPr>
          <w:b/>
        </w:rPr>
        <w:br w:type="page"/>
      </w:r>
    </w:p>
    <w:tbl>
      <w:tblPr>
        <w:tblW w:w="850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8"/>
        <w:gridCol w:w="2729"/>
        <w:gridCol w:w="5398"/>
      </w:tblGrid>
      <w:tr w:rsidR="008C38B9" w:rsidRPr="00195040" w:rsidTr="008C38B9">
        <w:trPr>
          <w:trHeight w:val="151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bookmarkStart w:id="0" w:name="_GoBack"/>
            <w:bookmarkEnd w:id="0"/>
            <w:r w:rsidRPr="00195040">
              <w:rPr>
                <w:rFonts w:cs="Arial"/>
                <w:b/>
                <w:bCs/>
                <w:color w:val="FFFFFF"/>
                <w:sz w:val="18"/>
                <w:szCs w:val="18"/>
              </w:rPr>
              <w:lastRenderedPageBreak/>
              <w:t> 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8C38B9" w:rsidRDefault="008C38B9" w:rsidP="00E378F4">
            <w:pPr>
              <w:spacing w:line="240" w:lineRule="auto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D</w:t>
            </w:r>
            <w:r w:rsidRPr="00195040"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. </w:t>
            </w: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Inkoop: aanbesteding </w:t>
            </w:r>
          </w:p>
          <w:p w:rsidR="008C38B9" w:rsidRPr="00195040" w:rsidRDefault="008C38B9" w:rsidP="00E378F4">
            <w:pPr>
              <w:spacing w:line="240" w:lineRule="auto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(zie 2.3.2)</w:t>
            </w:r>
          </w:p>
        </w:tc>
        <w:tc>
          <w:tcPr>
            <w:tcW w:w="5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 w:rsidRPr="00195040"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Antwoorden </w:t>
            </w:r>
          </w:p>
        </w:tc>
      </w:tr>
      <w:tr w:rsidR="008C38B9" w:rsidRPr="00195040" w:rsidTr="008C38B9">
        <w:trPr>
          <w:trHeight w:val="909"/>
        </w:trPr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</w:t>
            </w:r>
            <w:r w:rsidRPr="00195040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A502DC">
              <w:rPr>
                <w:rFonts w:cs="Arial"/>
                <w:sz w:val="20"/>
                <w:szCs w:val="20"/>
              </w:rPr>
              <w:t>Wat heeft u nodig om, in het geval van een concessieaanbesteding, een aanbieding te kunnen doen?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8C38B9" w:rsidRPr="00195040" w:rsidTr="008C38B9">
        <w:trPr>
          <w:trHeight w:val="909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B9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Op welke wijze zouden ontwikkelaars betrokken kunnen worden gedurende de aanbesteding?</w:t>
            </w:r>
          </w:p>
        </w:tc>
        <w:tc>
          <w:tcPr>
            <w:tcW w:w="5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8C38B9" w:rsidRPr="00195040" w:rsidTr="008C38B9">
        <w:trPr>
          <w:trHeight w:val="909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D3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Pr="002C5764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Wat is voor u de minimale contractduur?</w:t>
            </w:r>
          </w:p>
        </w:tc>
        <w:tc>
          <w:tcPr>
            <w:tcW w:w="5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8C38B9" w:rsidRPr="00195040" w:rsidTr="008C38B9">
        <w:trPr>
          <w:trHeight w:val="909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B9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D4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Welke andere passende aanbestedingsstrategieën ziet u nog meer?</w:t>
            </w:r>
          </w:p>
        </w:tc>
        <w:tc>
          <w:tcPr>
            <w:tcW w:w="5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8C38B9" w:rsidRPr="00195040" w:rsidTr="008C38B9">
        <w:trPr>
          <w:trHeight w:val="909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B9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D5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B84E4E">
              <w:rPr>
                <w:rFonts w:cs="Arial"/>
                <w:sz w:val="20"/>
                <w:szCs w:val="20"/>
              </w:rPr>
              <w:t>Wat is uw mening op de voorgestelde verdeling van percelen?</w:t>
            </w:r>
          </w:p>
        </w:tc>
        <w:tc>
          <w:tcPr>
            <w:tcW w:w="5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</w:tbl>
    <w:p w:rsidR="008C38B9" w:rsidRDefault="008C38B9" w:rsidP="008C38B9">
      <w:pPr>
        <w:rPr>
          <w:b/>
        </w:rPr>
      </w:pPr>
    </w:p>
    <w:tbl>
      <w:tblPr>
        <w:tblW w:w="850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"/>
        <w:gridCol w:w="2730"/>
        <w:gridCol w:w="5421"/>
      </w:tblGrid>
      <w:tr w:rsidR="008C38B9" w:rsidRPr="00195040" w:rsidTr="00E378F4">
        <w:trPr>
          <w:trHeight w:val="151"/>
        </w:trPr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195040">
              <w:rPr>
                <w:rFonts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E</w:t>
            </w:r>
            <w:r w:rsidRPr="00195040"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. </w:t>
            </w: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Inkoop: </w:t>
            </w:r>
            <w:proofErr w:type="spellStart"/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aanbestedings-documenten</w:t>
            </w:r>
            <w:proofErr w:type="spellEnd"/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 (zie 2.3.3)</w:t>
            </w:r>
          </w:p>
        </w:tc>
        <w:tc>
          <w:tcPr>
            <w:tcW w:w="5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 w:rsidRPr="00195040"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Antwoorden </w:t>
            </w:r>
          </w:p>
        </w:tc>
      </w:tr>
      <w:tr w:rsidR="008C38B9" w:rsidRPr="00195040" w:rsidTr="00E378F4">
        <w:trPr>
          <w:trHeight w:val="90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B9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E1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Pr="002C5764" w:rsidRDefault="008C38B9" w:rsidP="00E378F4">
            <w:pPr>
              <w:spacing w:after="160" w:line="280" w:lineRule="exact"/>
              <w:contextualSpacing/>
              <w:rPr>
                <w:rFonts w:cs="Arial"/>
                <w:sz w:val="20"/>
                <w:szCs w:val="20"/>
              </w:rPr>
            </w:pPr>
            <w:r w:rsidRPr="00A502DC">
              <w:rPr>
                <w:rFonts w:cs="Arial"/>
                <w:sz w:val="20"/>
                <w:szCs w:val="20"/>
              </w:rPr>
              <w:t>Wat heeft u nodig om, in het geval van een concessieaanbesteding, een aanbieding te kunnen doen?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8C38B9" w:rsidRPr="00195040" w:rsidTr="00E378F4">
        <w:trPr>
          <w:trHeight w:val="909"/>
        </w:trPr>
        <w:tc>
          <w:tcPr>
            <w:tcW w:w="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E2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2C5764">
              <w:rPr>
                <w:rFonts w:cs="Arial"/>
                <w:sz w:val="20"/>
                <w:szCs w:val="20"/>
              </w:rPr>
              <w:t xml:space="preserve">Moet er functioneel of technisch gespecificeerd worden? 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8C38B9" w:rsidRPr="00195040" w:rsidTr="00E378F4">
        <w:trPr>
          <w:trHeight w:val="909"/>
        </w:trPr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E3</w:t>
            </w: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Uitgaande van demarcatie van de levering tot en met in de woning: wat heeft u nodig om een aanbieding te kunnen doen?</w:t>
            </w:r>
          </w:p>
        </w:tc>
        <w:tc>
          <w:tcPr>
            <w:tcW w:w="5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8C38B9" w:rsidRPr="00195040" w:rsidTr="00E378F4">
        <w:trPr>
          <w:trHeight w:val="909"/>
        </w:trPr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B9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E4</w:t>
            </w: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Welke mogelijkheden ziet u om alleen te leveren vanuit het </w:t>
            </w:r>
            <w:proofErr w:type="spellStart"/>
            <w:r>
              <w:rPr>
                <w:rFonts w:cs="Arial"/>
                <w:sz w:val="20"/>
                <w:szCs w:val="20"/>
              </w:rPr>
              <w:t>bronnet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tot de gevel? </w:t>
            </w:r>
          </w:p>
        </w:tc>
        <w:tc>
          <w:tcPr>
            <w:tcW w:w="5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8C38B9" w:rsidRPr="00195040" w:rsidTr="00E378F4">
        <w:trPr>
          <w:trHeight w:val="909"/>
        </w:trPr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B9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E5</w:t>
            </w: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Welke demarcatie heeft uw voorkeur?</w:t>
            </w:r>
          </w:p>
        </w:tc>
        <w:tc>
          <w:tcPr>
            <w:tcW w:w="5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</w:tbl>
    <w:p w:rsidR="008C38B9" w:rsidRDefault="008C38B9" w:rsidP="008C38B9">
      <w:pPr>
        <w:rPr>
          <w:b/>
          <w:highlight w:val="yellow"/>
        </w:rPr>
      </w:pPr>
    </w:p>
    <w:p w:rsidR="008C38B9" w:rsidRDefault="008C38B9" w:rsidP="008C38B9">
      <w:pPr>
        <w:rPr>
          <w:b/>
          <w:highlight w:val="yellow"/>
        </w:rPr>
      </w:pPr>
      <w:r>
        <w:rPr>
          <w:b/>
          <w:highlight w:val="yellow"/>
        </w:rPr>
        <w:br w:type="page"/>
      </w:r>
    </w:p>
    <w:tbl>
      <w:tblPr>
        <w:tblW w:w="850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6"/>
        <w:gridCol w:w="2728"/>
        <w:gridCol w:w="5431"/>
      </w:tblGrid>
      <w:tr w:rsidR="008C38B9" w:rsidRPr="00195040" w:rsidTr="00E378F4">
        <w:trPr>
          <w:trHeight w:val="151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195040">
              <w:rPr>
                <w:rFonts w:cs="Arial"/>
                <w:b/>
                <w:bCs/>
                <w:color w:val="FFFFFF"/>
                <w:sz w:val="18"/>
                <w:szCs w:val="18"/>
              </w:rPr>
              <w:lastRenderedPageBreak/>
              <w:t> 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F</w:t>
            </w:r>
            <w:r w:rsidRPr="00195040"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. </w:t>
            </w: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Inkoop: publieke belangen (zie 2.3.4)</w:t>
            </w:r>
          </w:p>
        </w:tc>
        <w:tc>
          <w:tcPr>
            <w:tcW w:w="5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 w:rsidRPr="00195040"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Antwoorden </w:t>
            </w:r>
          </w:p>
        </w:tc>
      </w:tr>
      <w:tr w:rsidR="008C38B9" w:rsidRPr="00195040" w:rsidTr="00E378F4">
        <w:trPr>
          <w:trHeight w:val="909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B9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F1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Pr="00A71F04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A71F04">
              <w:rPr>
                <w:rFonts w:cs="Arial"/>
                <w:sz w:val="20"/>
                <w:szCs w:val="20"/>
              </w:rPr>
              <w:t xml:space="preserve">Welke selectiecriteria zijn belangrijk voor de opdracht? </w:t>
            </w:r>
          </w:p>
        </w:tc>
        <w:tc>
          <w:tcPr>
            <w:tcW w:w="5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Pr="00A015D1" w:rsidRDefault="008C38B9" w:rsidP="00E378F4">
            <w:pPr>
              <w:spacing w:after="160" w:line="259" w:lineRule="auto"/>
              <w:contextualSpacing/>
              <w:rPr>
                <w:rFonts w:cs="Arial"/>
                <w:sz w:val="20"/>
                <w:szCs w:val="20"/>
              </w:rPr>
            </w:pPr>
          </w:p>
        </w:tc>
      </w:tr>
      <w:tr w:rsidR="008C38B9" w:rsidRPr="00195040" w:rsidTr="00E378F4">
        <w:trPr>
          <w:trHeight w:val="909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F2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A71F04">
              <w:rPr>
                <w:rFonts w:cs="Arial"/>
                <w:sz w:val="20"/>
                <w:szCs w:val="20"/>
              </w:rPr>
              <w:t>Kan de ma</w:t>
            </w:r>
            <w:r>
              <w:rPr>
                <w:rFonts w:cs="Arial"/>
                <w:sz w:val="20"/>
                <w:szCs w:val="20"/>
              </w:rPr>
              <w:t>rkt voldoen aan de genoemde eisen?</w:t>
            </w:r>
          </w:p>
        </w:tc>
        <w:tc>
          <w:tcPr>
            <w:tcW w:w="5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Pr="00A015D1" w:rsidRDefault="008C38B9" w:rsidP="00E378F4">
            <w:pPr>
              <w:spacing w:after="160" w:line="259" w:lineRule="auto"/>
              <w:contextualSpacing/>
              <w:rPr>
                <w:rFonts w:cs="Arial"/>
                <w:sz w:val="20"/>
                <w:szCs w:val="20"/>
              </w:rPr>
            </w:pPr>
          </w:p>
        </w:tc>
      </w:tr>
      <w:tr w:rsidR="008C38B9" w:rsidRPr="00195040" w:rsidTr="00E378F4">
        <w:trPr>
          <w:trHeight w:val="909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B9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F3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Pr="00A71F04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A71F04">
              <w:rPr>
                <w:rFonts w:cs="Arial"/>
                <w:sz w:val="20"/>
                <w:szCs w:val="20"/>
              </w:rPr>
              <w:t>Kan de ma</w:t>
            </w:r>
            <w:r>
              <w:rPr>
                <w:rFonts w:cs="Arial"/>
                <w:sz w:val="20"/>
                <w:szCs w:val="20"/>
              </w:rPr>
              <w:t>rkt voldoen aan het genoemde gunningcriterium?</w:t>
            </w:r>
          </w:p>
        </w:tc>
        <w:tc>
          <w:tcPr>
            <w:tcW w:w="5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8C38B9" w:rsidRPr="00195040" w:rsidTr="00E378F4">
        <w:trPr>
          <w:trHeight w:val="909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B9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F4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Pr="00A71F04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Welke goede voorbeelden kent u als het gaat om differentiëren in BAK en vastrecht bij verschillende woningtypen en sectoren? Welke adviseert u toe te passen?</w:t>
            </w:r>
          </w:p>
        </w:tc>
        <w:tc>
          <w:tcPr>
            <w:tcW w:w="5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8C38B9" w:rsidRPr="00195040" w:rsidTr="00E378F4">
        <w:trPr>
          <w:trHeight w:val="909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B9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F5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Pr="00A71F04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A71F04">
              <w:rPr>
                <w:rFonts w:cs="Arial"/>
                <w:sz w:val="20"/>
                <w:szCs w:val="20"/>
              </w:rPr>
              <w:t>Welke gunningscriteria en gewichten leiden tot de beste inschrijving?</w:t>
            </w:r>
          </w:p>
        </w:tc>
        <w:tc>
          <w:tcPr>
            <w:tcW w:w="5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8C38B9" w:rsidRPr="00195040" w:rsidTr="00E378F4">
        <w:trPr>
          <w:trHeight w:val="909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B9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F6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Pr="00A71F04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A71F04">
              <w:rPr>
                <w:rFonts w:cs="Arial"/>
                <w:sz w:val="20"/>
                <w:szCs w:val="20"/>
              </w:rPr>
              <w:t xml:space="preserve">Welke </w:t>
            </w:r>
            <w:r>
              <w:rPr>
                <w:rFonts w:cs="Arial"/>
                <w:sz w:val="20"/>
                <w:szCs w:val="20"/>
              </w:rPr>
              <w:t>criteria</w:t>
            </w:r>
            <w:r w:rsidRPr="00A71F04">
              <w:rPr>
                <w:rFonts w:cs="Arial"/>
                <w:sz w:val="20"/>
                <w:szCs w:val="20"/>
              </w:rPr>
              <w:t xml:space="preserve"> en eisen zijn </w:t>
            </w:r>
            <w:r>
              <w:rPr>
                <w:rFonts w:cs="Arial"/>
                <w:sz w:val="20"/>
                <w:szCs w:val="20"/>
              </w:rPr>
              <w:t xml:space="preserve">nog meer </w:t>
            </w:r>
            <w:r w:rsidRPr="00A71F04">
              <w:rPr>
                <w:rFonts w:cs="Arial"/>
                <w:sz w:val="20"/>
                <w:szCs w:val="20"/>
              </w:rPr>
              <w:t xml:space="preserve">relevant? </w:t>
            </w:r>
          </w:p>
        </w:tc>
        <w:tc>
          <w:tcPr>
            <w:tcW w:w="5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</w:tbl>
    <w:p w:rsidR="008C38B9" w:rsidRDefault="008C38B9" w:rsidP="008C38B9">
      <w:pPr>
        <w:rPr>
          <w:b/>
          <w:highlight w:val="yellow"/>
        </w:rPr>
      </w:pPr>
    </w:p>
    <w:tbl>
      <w:tblPr>
        <w:tblW w:w="850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"/>
        <w:gridCol w:w="2725"/>
        <w:gridCol w:w="5401"/>
      </w:tblGrid>
      <w:tr w:rsidR="008C38B9" w:rsidRPr="00195040" w:rsidTr="00E378F4">
        <w:trPr>
          <w:trHeight w:val="151"/>
        </w:trPr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195040">
              <w:rPr>
                <w:rFonts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G</w:t>
            </w:r>
            <w:r w:rsidRPr="00195040"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. </w:t>
            </w: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Inkoop: </w:t>
            </w:r>
            <w:proofErr w:type="spellStart"/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commerciele</w:t>
            </w:r>
            <w:proofErr w:type="spellEnd"/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 belangen (zie 2.3.5)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 w:rsidRPr="00195040"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Antwoorden </w:t>
            </w:r>
          </w:p>
        </w:tc>
      </w:tr>
      <w:tr w:rsidR="008C38B9" w:rsidRPr="00195040" w:rsidTr="00E378F4">
        <w:trPr>
          <w:trHeight w:val="909"/>
        </w:trPr>
        <w:tc>
          <w:tcPr>
            <w:tcW w:w="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</w:t>
            </w:r>
            <w:r w:rsidRPr="00195040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In hoeverre volstaat de gemeentelijke strategie om de commerciële belangen van de beoogde concessiehouder te behartigen: </w:t>
            </w:r>
            <w:r w:rsidRPr="007A75EF">
              <w:rPr>
                <w:rFonts w:cs="Arial"/>
                <w:i/>
                <w:sz w:val="20"/>
                <w:szCs w:val="20"/>
              </w:rPr>
              <w:t>warmteplan</w:t>
            </w:r>
            <w:r>
              <w:rPr>
                <w:rFonts w:cs="Arial"/>
                <w:sz w:val="20"/>
                <w:szCs w:val="20"/>
              </w:rPr>
              <w:t>?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8C38B9" w:rsidRPr="00195040" w:rsidTr="00E378F4">
        <w:trPr>
          <w:trHeight w:val="909"/>
        </w:trPr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G2</w:t>
            </w: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In hoeverre volstaat de gemeentelijke strategie om de commerciële belangen van de beoogde concessiehouder te behartigen: </w:t>
            </w:r>
            <w:r w:rsidRPr="007A75EF">
              <w:rPr>
                <w:rFonts w:cs="Arial"/>
                <w:i/>
                <w:sz w:val="20"/>
                <w:szCs w:val="20"/>
              </w:rPr>
              <w:t>voorloperstrategie</w:t>
            </w:r>
            <w:r>
              <w:rPr>
                <w:rFonts w:cs="Arial"/>
                <w:sz w:val="20"/>
                <w:szCs w:val="20"/>
              </w:rPr>
              <w:t>?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8C38B9" w:rsidRPr="00195040" w:rsidTr="00E378F4">
        <w:trPr>
          <w:trHeight w:val="909"/>
        </w:trPr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G3</w:t>
            </w: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Pr="002C5764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In hoeverre volstaat de gemeentelijke strategie om de commerciële belangen van de beoogde concessiehouder te behartigen: </w:t>
            </w:r>
            <w:r w:rsidRPr="007A75EF">
              <w:rPr>
                <w:rFonts w:cs="Arial"/>
                <w:i/>
                <w:sz w:val="20"/>
                <w:szCs w:val="20"/>
              </w:rPr>
              <w:t>intentieovereenkomst</w:t>
            </w:r>
            <w:r>
              <w:rPr>
                <w:rFonts w:cs="Arial"/>
                <w:sz w:val="20"/>
                <w:szCs w:val="20"/>
              </w:rPr>
              <w:t>?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8C38B9" w:rsidRPr="00195040" w:rsidTr="00E378F4">
        <w:trPr>
          <w:trHeight w:val="909"/>
        </w:trPr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B9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G4</w:t>
            </w: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Pr="00A71F04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In hoeverre volstaat de gemeentelijke strategie om de commerciële belangen van de beoogde concessiehouder te behartigen: </w:t>
            </w:r>
            <w:r>
              <w:rPr>
                <w:rFonts w:cs="Arial"/>
                <w:i/>
                <w:sz w:val="20"/>
                <w:szCs w:val="20"/>
              </w:rPr>
              <w:t>tracé</w:t>
            </w:r>
            <w:r>
              <w:rPr>
                <w:rFonts w:cs="Arial"/>
                <w:sz w:val="20"/>
                <w:szCs w:val="20"/>
              </w:rPr>
              <w:t>? Wat heeft u nodig om mee te kunnen lopen in de wens</w:t>
            </w:r>
            <w:r w:rsidRPr="001015E9">
              <w:rPr>
                <w:rFonts w:cs="Arial"/>
                <w:sz w:val="20"/>
                <w:szCs w:val="20"/>
              </w:rPr>
              <w:t>tracéprocedure</w:t>
            </w:r>
            <w:r>
              <w:rPr>
                <w:rFonts w:cs="Arial"/>
                <w:sz w:val="20"/>
                <w:szCs w:val="20"/>
              </w:rPr>
              <w:t xml:space="preserve">? Hoe kijkt u aan tegen de beschreven complexiteit en </w:t>
            </w:r>
            <w:r>
              <w:rPr>
                <w:rFonts w:cs="Arial"/>
                <w:sz w:val="20"/>
                <w:szCs w:val="20"/>
              </w:rPr>
              <w:lastRenderedPageBreak/>
              <w:t>welke mitigerende maatregelen ziet u?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Pr="000424AD" w:rsidRDefault="008C38B9" w:rsidP="00E378F4">
            <w:pPr>
              <w:rPr>
                <w:rFonts w:cs="Arial"/>
                <w:sz w:val="20"/>
                <w:szCs w:val="20"/>
              </w:rPr>
            </w:pPr>
          </w:p>
        </w:tc>
      </w:tr>
      <w:tr w:rsidR="008C38B9" w:rsidRPr="00195040" w:rsidTr="00E378F4">
        <w:trPr>
          <w:trHeight w:val="909"/>
        </w:trPr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G5</w:t>
            </w: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Pr="002C5764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In hoeverre volstaat de gemeentelijke strategie om de commerciële belangen van de beoogde concessiehouder te behartigen: </w:t>
            </w:r>
            <w:r>
              <w:rPr>
                <w:rFonts w:cs="Arial"/>
                <w:i/>
                <w:sz w:val="20"/>
                <w:szCs w:val="20"/>
              </w:rPr>
              <w:t>bodemenergie</w:t>
            </w:r>
            <w:r>
              <w:rPr>
                <w:rFonts w:cs="Arial"/>
                <w:sz w:val="20"/>
                <w:szCs w:val="20"/>
              </w:rPr>
              <w:t>?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8C38B9" w:rsidRPr="00195040" w:rsidTr="00E378F4">
        <w:trPr>
          <w:trHeight w:val="909"/>
        </w:trPr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B9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G6</w:t>
            </w: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Pr="00A71F04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A71F04">
              <w:rPr>
                <w:rFonts w:cs="Arial"/>
                <w:sz w:val="20"/>
                <w:szCs w:val="20"/>
              </w:rPr>
              <w:t>Welke risico’s ziet u en hoe kunnen deze gemitigeerd worden?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8C38B9" w:rsidRPr="00195040" w:rsidTr="00E378F4">
        <w:trPr>
          <w:trHeight w:val="909"/>
        </w:trPr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B9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G7</w:t>
            </w: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Pr="00A71F04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7778BF">
              <w:rPr>
                <w:rFonts w:cs="Arial"/>
                <w:sz w:val="20"/>
                <w:szCs w:val="20"/>
              </w:rPr>
              <w:t>Welke risico’s kan de gemeente in uw optiek contractueel het beste bij de markt leggen?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8C38B9" w:rsidRPr="00195040" w:rsidTr="00E378F4">
        <w:trPr>
          <w:trHeight w:val="909"/>
        </w:trPr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B9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G8</w:t>
            </w: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Pr="00A71F04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7778BF">
              <w:rPr>
                <w:rFonts w:cs="Arial"/>
                <w:sz w:val="20"/>
                <w:szCs w:val="20"/>
              </w:rPr>
              <w:t>Welke risico’s kan de gemeente in uw optiek contractueel zelf het beste gaan beheren?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8C38B9" w:rsidRPr="00195040" w:rsidTr="00E378F4">
        <w:trPr>
          <w:trHeight w:val="909"/>
        </w:trPr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B9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G9</w:t>
            </w: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Pr="00A71F04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Welke rol zit u weggelegd voor de gemeente? Op welke (niet financiële) wijze kan de gemeente de realisatie van de genoemde doelstellingen van de collectieve warmte- en </w:t>
            </w:r>
            <w:proofErr w:type="spellStart"/>
            <w:r>
              <w:rPr>
                <w:rFonts w:cs="Arial"/>
                <w:sz w:val="20"/>
                <w:szCs w:val="20"/>
              </w:rPr>
              <w:t>koudevoorziening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faciliteren? 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8C38B9" w:rsidRPr="005C215B" w:rsidTr="00E378F4">
        <w:trPr>
          <w:trHeight w:val="453"/>
        </w:trPr>
        <w:tc>
          <w:tcPr>
            <w:tcW w:w="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38B9" w:rsidRPr="00953AB8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38B9" w:rsidRPr="00953AB8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38B9" w:rsidRPr="00953AB8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8C38B9" w:rsidRPr="005C215B" w:rsidTr="008C38B9">
        <w:trPr>
          <w:trHeight w:val="134"/>
        </w:trPr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:rsidR="008C38B9" w:rsidRPr="00953AB8" w:rsidRDefault="008C38B9" w:rsidP="00E378F4">
            <w:pPr>
              <w:spacing w:line="240" w:lineRule="auto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8C38B9" w:rsidRPr="00953AB8" w:rsidRDefault="008C38B9" w:rsidP="00E378F4">
            <w:pPr>
              <w:spacing w:line="240" w:lineRule="auto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953AB8">
              <w:rPr>
                <w:rFonts w:cs="Arial"/>
                <w:b/>
                <w:color w:val="FFFFFF" w:themeColor="background1"/>
                <w:sz w:val="20"/>
                <w:szCs w:val="20"/>
              </w:rPr>
              <w:t>H. Tot slot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8C38B9" w:rsidRPr="00953AB8" w:rsidRDefault="008C38B9" w:rsidP="00E378F4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195040">
              <w:rPr>
                <w:rFonts w:cs="Arial"/>
                <w:b/>
                <w:bCs/>
                <w:color w:val="FFFFFF"/>
                <w:sz w:val="20"/>
                <w:szCs w:val="20"/>
              </w:rPr>
              <w:t>Antwoorden</w:t>
            </w:r>
          </w:p>
        </w:tc>
      </w:tr>
      <w:tr w:rsidR="008C38B9" w:rsidRPr="00195040" w:rsidTr="00E378F4">
        <w:trPr>
          <w:trHeight w:val="909"/>
        </w:trPr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B9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953AB8">
              <w:rPr>
                <w:rFonts w:cs="Arial"/>
                <w:sz w:val="20"/>
                <w:szCs w:val="20"/>
              </w:rPr>
              <w:t>H1</w:t>
            </w: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BB4255">
              <w:rPr>
                <w:rFonts w:cs="Arial"/>
                <w:sz w:val="20"/>
                <w:szCs w:val="20"/>
              </w:rPr>
              <w:t>Heeft u nog tips en/of aandachtspunten om mee te nemen in de afwegingen ten aanzien van de contractvorming?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8C38B9" w:rsidRPr="00195040" w:rsidTr="00E378F4">
        <w:trPr>
          <w:trHeight w:val="909"/>
        </w:trPr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8B9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953AB8">
              <w:rPr>
                <w:rFonts w:cs="Arial"/>
                <w:sz w:val="20"/>
                <w:szCs w:val="20"/>
              </w:rPr>
              <w:t>H2</w:t>
            </w: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BB4255">
              <w:rPr>
                <w:rFonts w:cs="Arial"/>
                <w:sz w:val="20"/>
                <w:szCs w:val="20"/>
              </w:rPr>
              <w:t>Bent u bereid om uw antwoorden nog mondeling toe te lichten aan de gemeente?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8B9" w:rsidRPr="00953AB8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953AB8">
              <w:rPr>
                <w:rFonts w:cs="Arial"/>
                <w:sz w:val="20"/>
                <w:szCs w:val="20"/>
              </w:rPr>
              <w:t>0 Ja</w:t>
            </w:r>
          </w:p>
          <w:p w:rsidR="008C38B9" w:rsidRPr="00195040" w:rsidRDefault="008C38B9" w:rsidP="00E378F4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 Nee</w:t>
            </w:r>
          </w:p>
        </w:tc>
      </w:tr>
    </w:tbl>
    <w:p w:rsidR="008C38B9" w:rsidRPr="00A71F04" w:rsidRDefault="008C38B9" w:rsidP="008C38B9">
      <w:pPr>
        <w:spacing w:after="160" w:line="280" w:lineRule="exact"/>
        <w:rPr>
          <w:b/>
          <w:highlight w:val="yellow"/>
        </w:rPr>
      </w:pPr>
    </w:p>
    <w:p w:rsidR="008C38B9" w:rsidRPr="008C38B9" w:rsidRDefault="008C38B9" w:rsidP="008C38B9"/>
    <w:sectPr w:rsidR="008C38B9" w:rsidRPr="008C38B9" w:rsidSect="00177A29">
      <w:headerReference w:type="default" r:id="rId7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2C96" w:rsidRDefault="002F2C96" w:rsidP="002F2C96">
      <w:pPr>
        <w:spacing w:line="240" w:lineRule="auto"/>
      </w:pPr>
      <w:r>
        <w:separator/>
      </w:r>
    </w:p>
  </w:endnote>
  <w:endnote w:type="continuationSeparator" w:id="0">
    <w:p w:rsidR="002F2C96" w:rsidRDefault="002F2C96" w:rsidP="002F2C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2C96" w:rsidRDefault="002F2C96" w:rsidP="002F2C96">
      <w:pPr>
        <w:spacing w:line="240" w:lineRule="auto"/>
      </w:pPr>
      <w:r>
        <w:separator/>
      </w:r>
    </w:p>
  </w:footnote>
  <w:footnote w:type="continuationSeparator" w:id="0">
    <w:p w:rsidR="002F2C96" w:rsidRDefault="002F2C96" w:rsidP="002F2C9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2" w:rightFromText="142" w:vertAnchor="page" w:horzAnchor="page" w:tblpX="852" w:tblpY="625"/>
      <w:tblOverlap w:val="never"/>
      <w:tblW w:w="946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02"/>
      <w:gridCol w:w="6498"/>
      <w:gridCol w:w="2063"/>
    </w:tblGrid>
    <w:tr w:rsidR="002F2C96" w:rsidTr="00FF6B4B">
      <w:trPr>
        <w:trHeight w:val="180"/>
      </w:trPr>
      <w:tc>
        <w:tcPr>
          <w:tcW w:w="902" w:type="dxa"/>
        </w:tcPr>
        <w:p w:rsidR="002F2C96" w:rsidRDefault="002F2C96" w:rsidP="002F2C96">
          <w:pPr>
            <w:pStyle w:val="Koptekst"/>
          </w:pPr>
        </w:p>
      </w:tc>
      <w:tc>
        <w:tcPr>
          <w:tcW w:w="6498" w:type="dxa"/>
        </w:tcPr>
        <w:p w:rsidR="002F2C96" w:rsidRPr="00A079DA" w:rsidRDefault="002F2C96" w:rsidP="002F2C96">
          <w:pPr>
            <w:pStyle w:val="Koptekst"/>
          </w:pPr>
          <w:r w:rsidRPr="00A079DA">
            <w:t>Gemeente Amsterdam</w:t>
          </w:r>
        </w:p>
      </w:tc>
      <w:tc>
        <w:tcPr>
          <w:tcW w:w="2063" w:type="dxa"/>
        </w:tcPr>
        <w:p w:rsidR="002F2C96" w:rsidRPr="00A079DA" w:rsidRDefault="002F2C96" w:rsidP="002F2C96">
          <w:pPr>
            <w:pStyle w:val="Koptekst"/>
          </w:pPr>
          <w:r w:rsidRPr="00913FD5">
            <w:fldChar w:fldCharType="begin"/>
          </w:r>
          <w:r w:rsidRPr="00913FD5">
            <w:instrText xml:space="preserve"> REF datum \h </w:instrText>
          </w:r>
          <w:r>
            <w:instrText xml:space="preserve"> \* MERGEFORMAT </w:instrText>
          </w:r>
          <w:r w:rsidRPr="00913FD5">
            <w:fldChar w:fldCharType="separate"/>
          </w:r>
          <w:sdt>
            <w:sdtPr>
              <w:alias w:val="Kies een datum"/>
              <w:tag w:val="Kies een datum"/>
              <w:id w:val="752471991"/>
              <w:placeholder>
                <w:docPart w:val="96826985B5C147D888816747E3F3B1B0"/>
              </w:placeholder>
              <w:date w:fullDate="2020-05-19T00:00:00Z">
                <w:dateFormat w:val="d MMMM yyyy"/>
                <w:lid w:val="nl-NL"/>
                <w:storeMappedDataAs w:val="dateTime"/>
                <w:calendar w:val="gregorian"/>
              </w:date>
            </w:sdtPr>
            <w:sdtEndPr/>
            <w:sdtContent>
              <w:r>
                <w:t>19 mei 2020</w:t>
              </w:r>
            </w:sdtContent>
          </w:sdt>
          <w:r w:rsidRPr="00913FD5">
            <w:fldChar w:fldCharType="end"/>
          </w:r>
        </w:p>
      </w:tc>
    </w:tr>
    <w:tr w:rsidR="002F2C96" w:rsidTr="00FF6B4B">
      <w:trPr>
        <w:trHeight w:val="233"/>
      </w:trPr>
      <w:tc>
        <w:tcPr>
          <w:tcW w:w="902" w:type="dxa"/>
        </w:tcPr>
        <w:p w:rsidR="002F2C96" w:rsidRPr="00635DBC" w:rsidRDefault="002F2C96" w:rsidP="002F2C96">
          <w:pPr>
            <w:pStyle w:val="Koptekst"/>
          </w:pPr>
        </w:p>
      </w:tc>
      <w:tc>
        <w:tcPr>
          <w:tcW w:w="6498" w:type="dxa"/>
        </w:tcPr>
        <w:p w:rsidR="002F2C96" w:rsidRPr="00542A36" w:rsidRDefault="002F2C96" w:rsidP="002F2C96">
          <w:pPr>
            <w:pStyle w:val="Koptekst"/>
          </w:pPr>
        </w:p>
      </w:tc>
      <w:tc>
        <w:tcPr>
          <w:tcW w:w="2063" w:type="dxa"/>
        </w:tcPr>
        <w:p w:rsidR="002F2C96" w:rsidRPr="00542A36" w:rsidRDefault="002F2C96" w:rsidP="002F2C96">
          <w:pPr>
            <w:pStyle w:val="Koptekst"/>
            <w:rPr>
              <w:noProof/>
            </w:rPr>
          </w:pPr>
          <w:r>
            <w:rPr>
              <w:noProof/>
            </w:rPr>
            <w:t>Kenmerk -</w:t>
          </w:r>
        </w:p>
      </w:tc>
    </w:tr>
    <w:tr w:rsidR="002F2C96" w:rsidTr="00FF6B4B">
      <w:trPr>
        <w:trHeight w:val="233"/>
      </w:trPr>
      <w:tc>
        <w:tcPr>
          <w:tcW w:w="902" w:type="dxa"/>
        </w:tcPr>
        <w:p w:rsidR="002F2C96" w:rsidRPr="00635DBC" w:rsidRDefault="002F2C96" w:rsidP="002F2C96">
          <w:pPr>
            <w:pStyle w:val="Koptekst"/>
          </w:pPr>
        </w:p>
      </w:tc>
      <w:tc>
        <w:tcPr>
          <w:tcW w:w="6498" w:type="dxa"/>
        </w:tcPr>
        <w:p w:rsidR="002F2C96" w:rsidRDefault="002F2C96" w:rsidP="002F2C96">
          <w:pPr>
            <w:pStyle w:val="Koptekst"/>
          </w:pPr>
          <w:r w:rsidRPr="00001C01">
            <w:fldChar w:fldCharType="begin"/>
          </w:r>
          <w:r w:rsidRPr="00001C01">
            <w:instrText xml:space="preserve"> REF onderwerp \h </w:instrText>
          </w:r>
          <w:r>
            <w:instrText xml:space="preserve"> \* MERGEFORMAT </w:instrText>
          </w:r>
          <w:r w:rsidRPr="00001C01">
            <w:fldChar w:fldCharType="separate"/>
          </w:r>
          <w:r>
            <w:t xml:space="preserve">Marktconsultatie energietender </w:t>
          </w:r>
          <w:proofErr w:type="spellStart"/>
          <w:r>
            <w:t>Overamstel</w:t>
          </w:r>
          <w:proofErr w:type="spellEnd"/>
          <w:r>
            <w:t xml:space="preserve"> </w:t>
          </w:r>
          <w:r w:rsidRPr="00001C01">
            <w:fldChar w:fldCharType="end"/>
          </w:r>
        </w:p>
      </w:tc>
      <w:tc>
        <w:tcPr>
          <w:tcW w:w="2063" w:type="dxa"/>
        </w:tcPr>
        <w:p w:rsidR="002F2C96" w:rsidRPr="00542A36" w:rsidRDefault="002F2C96" w:rsidP="002F2C96">
          <w:pPr>
            <w:pStyle w:val="Koptekst"/>
            <w:rPr>
              <w:noProof/>
            </w:rPr>
          </w:pPr>
          <w:r w:rsidRPr="00542A36">
            <w:rPr>
              <w:noProof/>
            </w:rPr>
            <w:t xml:space="preserve">Pagina </w:t>
          </w:r>
          <w:r w:rsidRPr="00542A36">
            <w:rPr>
              <w:noProof/>
            </w:rPr>
            <w:fldChar w:fldCharType="begin"/>
          </w:r>
          <w:r w:rsidRPr="00542A36">
            <w:rPr>
              <w:noProof/>
            </w:rPr>
            <w:instrText xml:space="preserve"> PAGE </w:instrText>
          </w:r>
          <w:r w:rsidRPr="00542A36">
            <w:rPr>
              <w:noProof/>
            </w:rPr>
            <w:fldChar w:fldCharType="separate"/>
          </w:r>
          <w:r w:rsidR="008C38B9">
            <w:rPr>
              <w:noProof/>
            </w:rPr>
            <w:t>1</w:t>
          </w:r>
          <w:r w:rsidRPr="00542A36">
            <w:rPr>
              <w:noProof/>
            </w:rPr>
            <w:fldChar w:fldCharType="end"/>
          </w:r>
          <w:r w:rsidRPr="00542A36">
            <w:rPr>
              <w:noProof/>
            </w:rPr>
            <w:t xml:space="preserve"> van </w:t>
          </w:r>
          <w:r w:rsidRPr="00542A36">
            <w:rPr>
              <w:noProof/>
            </w:rPr>
            <w:fldChar w:fldCharType="begin"/>
          </w:r>
          <w:r w:rsidRPr="00542A36">
            <w:rPr>
              <w:noProof/>
            </w:rPr>
            <w:instrText xml:space="preserve"> NUMPAGES </w:instrText>
          </w:r>
          <w:r w:rsidRPr="00542A36">
            <w:rPr>
              <w:noProof/>
            </w:rPr>
            <w:fldChar w:fldCharType="separate"/>
          </w:r>
          <w:r w:rsidR="008C38B9">
            <w:rPr>
              <w:noProof/>
            </w:rPr>
            <w:t>4</w:t>
          </w:r>
          <w:r w:rsidRPr="00542A36">
            <w:rPr>
              <w:noProof/>
            </w:rPr>
            <w:fldChar w:fldCharType="end"/>
          </w:r>
        </w:p>
      </w:tc>
    </w:tr>
  </w:tbl>
  <w:p w:rsidR="002F2C96" w:rsidRDefault="002F2C9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50652F5"/>
    <w:multiLevelType w:val="multilevel"/>
    <w:tmpl w:val="724689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1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C96"/>
    <w:rsid w:val="000B46D8"/>
    <w:rsid w:val="00177A29"/>
    <w:rsid w:val="002B5524"/>
    <w:rsid w:val="002F2C96"/>
    <w:rsid w:val="003B3222"/>
    <w:rsid w:val="00424DED"/>
    <w:rsid w:val="00482A4F"/>
    <w:rsid w:val="00527398"/>
    <w:rsid w:val="00632123"/>
    <w:rsid w:val="008104C5"/>
    <w:rsid w:val="008402D9"/>
    <w:rsid w:val="008C38B9"/>
    <w:rsid w:val="009175F9"/>
    <w:rsid w:val="009761CF"/>
    <w:rsid w:val="009B0D92"/>
    <w:rsid w:val="009B267D"/>
    <w:rsid w:val="00A03098"/>
    <w:rsid w:val="00A3732E"/>
    <w:rsid w:val="00A53085"/>
    <w:rsid w:val="00B12F50"/>
    <w:rsid w:val="00BD0C39"/>
    <w:rsid w:val="00EB1492"/>
    <w:rsid w:val="00F04E03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4AF0A1"/>
  <w15:chartTrackingRefBased/>
  <w15:docId w15:val="{51533F04-E6EB-49F7-B898-3A156904F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F2C96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link w:val="Kop2Char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character" w:customStyle="1" w:styleId="Kop2Char">
    <w:name w:val="Kop 2 Char"/>
    <w:aliases w:val="Paragraaf Char"/>
    <w:basedOn w:val="Standaardalinea-lettertype"/>
    <w:link w:val="Kop2"/>
    <w:rsid w:val="002F2C96"/>
    <w:rPr>
      <w:rFonts w:cs="Arial"/>
      <w:b/>
      <w:bCs/>
      <w:iCs/>
      <w:sz w:val="26"/>
      <w:szCs w:val="28"/>
    </w:rPr>
  </w:style>
  <w:style w:type="paragraph" w:styleId="Koptekst">
    <w:name w:val="header"/>
    <w:basedOn w:val="Standaard"/>
    <w:link w:val="KoptekstChar"/>
    <w:unhideWhenUsed/>
    <w:rsid w:val="002F2C96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2F2C96"/>
    <w:rPr>
      <w:rFonts w:eastAsia="Calibri"/>
      <w:lang w:eastAsia="en-US"/>
    </w:rPr>
  </w:style>
  <w:style w:type="paragraph" w:styleId="Voettekst">
    <w:name w:val="footer"/>
    <w:basedOn w:val="Standaard"/>
    <w:link w:val="VoettekstChar"/>
    <w:unhideWhenUsed/>
    <w:rsid w:val="002F2C96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F2C96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6826985B5C147D888816747E3F3B1B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6944335-ED87-43CC-8E92-3C5264D87183}"/>
      </w:docPartPr>
      <w:docPartBody>
        <w:p w:rsidR="00710B9B" w:rsidRDefault="0088303A" w:rsidP="0088303A">
          <w:pPr>
            <w:pStyle w:val="96826985B5C147D888816747E3F3B1B0"/>
          </w:pPr>
          <w:r w:rsidRPr="008A6CDE">
            <w:rPr>
              <w:rStyle w:val="Tekstvantijdelijkeaanduiding"/>
            </w:rPr>
            <w:t>Klik hier als u een datum wilt invoeren.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03A"/>
    <w:rsid w:val="00710B9B"/>
    <w:rsid w:val="00883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88303A"/>
    <w:rPr>
      <w:color w:val="808080"/>
    </w:rPr>
  </w:style>
  <w:style w:type="paragraph" w:customStyle="1" w:styleId="96826985B5C147D888816747E3F3B1B0">
    <w:name w:val="96826985B5C147D888816747E3F3B1B0"/>
    <w:rsid w:val="0088303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9A9F69.dotm</Template>
  <TotalTime>2</TotalTime>
  <Pages>4</Pages>
  <Words>665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Kirpensteijn, Wouter</dc:creator>
  <cp:keywords/>
  <dc:description/>
  <cp:lastModifiedBy>Kirpensteijn, Wouter</cp:lastModifiedBy>
  <cp:revision>2</cp:revision>
  <dcterms:created xsi:type="dcterms:W3CDTF">2020-05-18T13:49:00Z</dcterms:created>
  <dcterms:modified xsi:type="dcterms:W3CDTF">2020-05-19T06:59:00Z</dcterms:modified>
</cp:coreProperties>
</file>