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A91" w:rsidRDefault="00E21A91" w:rsidP="00E21A91">
      <w:pPr>
        <w:pStyle w:val="Bijlageondertitel"/>
        <w:numPr>
          <w:ilvl w:val="0"/>
          <w:numId w:val="0"/>
        </w:numPr>
      </w:pPr>
      <w:bookmarkStart w:id="0" w:name="_Toc23341855"/>
      <w:r>
        <w:t>Bijlage 2 Referentiewerken</w:t>
      </w:r>
      <w:bookmarkEnd w:id="0"/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60"/>
        <w:gridCol w:w="4634"/>
      </w:tblGrid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8194" w:type="dxa"/>
            <w:gridSpan w:val="2"/>
          </w:tcPr>
          <w:p w:rsidR="00E21A91" w:rsidRPr="00FF3E04" w:rsidRDefault="00E21A91" w:rsidP="0037577A">
            <w:r>
              <w:t>Inschrijver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Naam: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inschrijver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Adres / Postcode vestigingsplaats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inschrijver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8194" w:type="dxa"/>
            <w:gridSpan w:val="2"/>
          </w:tcPr>
          <w:p w:rsidR="00E21A91" w:rsidRPr="00FF3E04" w:rsidRDefault="00E21A91" w:rsidP="0037577A">
            <w:r w:rsidRPr="00FF3E04">
              <w:t xml:space="preserve">Referentieproject </w:t>
            </w:r>
          </w:p>
        </w:tc>
      </w:tr>
      <w:tr w:rsidR="008E190B" w:rsidRPr="00FF3E04" w:rsidTr="00E21A91">
        <w:trPr>
          <w:cantSplit/>
        </w:trPr>
        <w:tc>
          <w:tcPr>
            <w:tcW w:w="385" w:type="dxa"/>
          </w:tcPr>
          <w:p w:rsidR="008E190B" w:rsidRPr="00FF3E04" w:rsidRDefault="008E190B" w:rsidP="008E190B"/>
        </w:tc>
        <w:tc>
          <w:tcPr>
            <w:tcW w:w="3560" w:type="dxa"/>
          </w:tcPr>
          <w:p w:rsidR="008E190B" w:rsidRPr="00FF3E04" w:rsidRDefault="008E190B" w:rsidP="008E190B">
            <w:r w:rsidRPr="00FF3E04">
              <w:t>Nummer referentieproject</w:t>
            </w:r>
          </w:p>
        </w:tc>
        <w:tc>
          <w:tcPr>
            <w:tcW w:w="4634" w:type="dxa"/>
            <w:shd w:val="clear" w:color="auto" w:fill="FFFF99"/>
          </w:tcPr>
          <w:p w:rsidR="008E190B" w:rsidRPr="008E190B" w:rsidRDefault="008E190B" w:rsidP="008E190B">
            <w:pPr>
              <w:rPr>
                <w:highlight w:val="lightGray"/>
              </w:rPr>
            </w:pPr>
            <w:r w:rsidRPr="008E190B">
              <w:rPr>
                <w:highlight w:val="lightGray"/>
              </w:rPr>
              <w:t>Nummer referentieproject</w:t>
            </w:r>
          </w:p>
        </w:tc>
      </w:tr>
      <w:tr w:rsidR="008E190B" w:rsidRPr="00FF3E04" w:rsidTr="00E21A91">
        <w:trPr>
          <w:cantSplit/>
        </w:trPr>
        <w:tc>
          <w:tcPr>
            <w:tcW w:w="385" w:type="dxa"/>
          </w:tcPr>
          <w:p w:rsidR="008E190B" w:rsidRPr="00FF3E04" w:rsidRDefault="008E190B" w:rsidP="008E190B"/>
        </w:tc>
        <w:tc>
          <w:tcPr>
            <w:tcW w:w="3560" w:type="dxa"/>
          </w:tcPr>
          <w:p w:rsidR="008E190B" w:rsidRPr="00FF3E04" w:rsidRDefault="008E190B" w:rsidP="008E190B">
            <w:r w:rsidRPr="00FF3E04">
              <w:t>Referentieproject (naam)</w:t>
            </w:r>
          </w:p>
        </w:tc>
        <w:tc>
          <w:tcPr>
            <w:tcW w:w="4634" w:type="dxa"/>
            <w:shd w:val="clear" w:color="auto" w:fill="FFFF99"/>
          </w:tcPr>
          <w:p w:rsidR="008E190B" w:rsidRPr="008E190B" w:rsidRDefault="008E190B" w:rsidP="008E190B">
            <w:pPr>
              <w:rPr>
                <w:highlight w:val="lightGray"/>
              </w:rPr>
            </w:pPr>
            <w:r w:rsidRPr="008E190B">
              <w:rPr>
                <w:highlight w:val="lightGray"/>
              </w:rPr>
              <w:t>Naam referentieproject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Referentie heeft betrekking op:</w:t>
            </w:r>
          </w:p>
          <w:p w:rsidR="00E21A91" w:rsidRPr="00FF3E04" w:rsidRDefault="00E21A91" w:rsidP="0037577A">
            <w:r w:rsidRPr="00FF3E04">
              <w:t xml:space="preserve"> </w:t>
            </w:r>
          </w:p>
          <w:p w:rsidR="00E21A91" w:rsidRPr="00FF3E04" w:rsidRDefault="00E21A91" w:rsidP="0037577A"/>
        </w:tc>
        <w:tc>
          <w:tcPr>
            <w:tcW w:w="4634" w:type="dxa"/>
            <w:shd w:val="clear" w:color="auto" w:fill="FFFF99"/>
          </w:tcPr>
          <w:p w:rsidR="00E21A91" w:rsidRDefault="00E21A91" w:rsidP="0037577A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A</w:t>
            </w:r>
          </w:p>
          <w:p w:rsidR="00E21A91" w:rsidRDefault="00E21A91" w:rsidP="0037577A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B</w:t>
            </w:r>
          </w:p>
          <w:p w:rsidR="00E21A91" w:rsidRPr="00FF3E04" w:rsidRDefault="00E21A91" w:rsidP="0037577A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C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8194" w:type="dxa"/>
            <w:gridSpan w:val="2"/>
          </w:tcPr>
          <w:p w:rsidR="00E21A91" w:rsidRPr="00FF3E04" w:rsidRDefault="00E21A91" w:rsidP="0037577A">
            <w:r w:rsidRPr="00FF3E04">
              <w:t xml:space="preserve">Naam en adres </w:t>
            </w:r>
            <w:r>
              <w:t>Opdrachtgever</w:t>
            </w:r>
            <w:r w:rsidRPr="00FF3E04">
              <w:t>: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>
              <w:t>Aanbesteder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Opdrachtgever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 xml:space="preserve">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contactpersoon </w:t>
            </w:r>
            <w:r>
              <w:rPr>
                <w:highlight w:val="lightGray"/>
              </w:rPr>
              <w:t>Opdrachtgever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 xml:space="preserve">Contactgegevens 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8194" w:type="dxa"/>
            <w:gridSpan w:val="2"/>
          </w:tcPr>
          <w:p w:rsidR="00E21A91" w:rsidRPr="00FF3E04" w:rsidRDefault="00E21A91" w:rsidP="0037577A">
            <w:r w:rsidRPr="00FF3E04">
              <w:t>Nadere informatie referentieproject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Locatiegegevens/ adres.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8E190B">
            <w:r w:rsidRPr="00FF3E04">
              <w:t xml:space="preserve">Datum van </w:t>
            </w:r>
            <w:r w:rsidR="008E190B">
              <w:t>aanvang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8E190B" w:rsidRDefault="008E190B" w:rsidP="0037577A">
            <w:r w:rsidRPr="008E190B">
              <w:t>Opdrachtbedrag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/>
        </w:tc>
        <w:tc>
          <w:tcPr>
            <w:tcW w:w="3560" w:type="dxa"/>
          </w:tcPr>
          <w:p w:rsidR="00E21A91" w:rsidRPr="00FF3E04" w:rsidRDefault="00E21A91" w:rsidP="0037577A">
            <w:r w:rsidRPr="00FF3E04">
              <w:t>Gefactureerd bedrag (excl. BTW)</w:t>
            </w:r>
          </w:p>
        </w:tc>
        <w:tc>
          <w:tcPr>
            <w:tcW w:w="4634" w:type="dxa"/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incl.  meer- en minderwerk en excl. BTW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</w:tcPr>
          <w:p w:rsidR="00E21A91" w:rsidRPr="00FF3E04" w:rsidRDefault="00E21A91" w:rsidP="0037577A">
            <w:bookmarkStart w:id="1" w:name="_GoBack"/>
            <w:bookmarkEnd w:id="1"/>
          </w:p>
        </w:tc>
        <w:tc>
          <w:tcPr>
            <w:tcW w:w="3560" w:type="dxa"/>
          </w:tcPr>
          <w:p w:rsidR="00E21A91" w:rsidRPr="00FF3E04" w:rsidRDefault="00E21A91" w:rsidP="0037577A">
            <w:r w:rsidRPr="00FF3E04">
              <w:t>Datum van oplevering</w:t>
            </w:r>
          </w:p>
          <w:p w:rsidR="00E21A91" w:rsidRPr="00FF3E04" w:rsidRDefault="00E21A91" w:rsidP="0037577A"/>
        </w:tc>
        <w:tc>
          <w:tcPr>
            <w:tcW w:w="4634" w:type="dxa"/>
            <w:tcBorders>
              <w:bottom w:val="single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  <w:tcBorders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>Contractvorm:</w:t>
            </w:r>
          </w:p>
          <w:p w:rsidR="00E21A91" w:rsidRPr="00FF3E04" w:rsidRDefault="00E21A91" w:rsidP="0037577A"/>
        </w:tc>
        <w:tc>
          <w:tcPr>
            <w:tcW w:w="4634" w:type="dxa"/>
            <w:tcBorders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(bijv. UAV </w:t>
            </w:r>
            <w:r w:rsidRPr="00FF3E04">
              <w:rPr>
                <w:highlight w:val="lightGray"/>
              </w:rPr>
              <w:t>)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  <w:tcBorders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>Uitgevoerd in samenwerkingsverband:</w:t>
            </w:r>
          </w:p>
        </w:tc>
        <w:tc>
          <w:tcPr>
            <w:tcW w:w="4634" w:type="dxa"/>
            <w:tcBorders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21A6D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Ja / nee </w:t>
            </w:r>
          </w:p>
        </w:tc>
      </w:tr>
      <w:tr w:rsidR="00E21A91" w:rsidRPr="00FF3E04" w:rsidTr="00E21A91">
        <w:trPr>
          <w:cantSplit/>
        </w:trPr>
        <w:tc>
          <w:tcPr>
            <w:tcW w:w="385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>De namen van de overige participanten in het samenwerkingsverband</w:t>
            </w:r>
          </w:p>
        </w:tc>
        <w:tc>
          <w:tcPr>
            <w:tcW w:w="46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E21A91" w:rsidRPr="00FF3E04" w:rsidTr="00E21A91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top w:val="dotted" w:sz="4" w:space="0" w:color="auto"/>
              <w:bottom w:val="dotted" w:sz="4" w:space="0" w:color="auto"/>
            </w:tcBorders>
          </w:tcPr>
          <w:p w:rsidR="00E21A91" w:rsidRPr="00FF3E04" w:rsidRDefault="00E21A91" w:rsidP="0037577A">
            <w:r w:rsidRPr="00FF3E04">
              <w:t xml:space="preserve">Omschrijving van </w:t>
            </w:r>
            <w:r>
              <w:t>de werkzaamheden</w:t>
            </w:r>
            <w:r w:rsidRPr="00FF3E04">
              <w:t xml:space="preserve"> </w:t>
            </w:r>
            <w:r w:rsidR="00321A6D">
              <w:t>(</w:t>
            </w:r>
            <w:r w:rsidRPr="00FF3E04">
              <w:t xml:space="preserve">dat </w:t>
            </w:r>
            <w:r w:rsidR="008E190B">
              <w:t xml:space="preserve">eventueel </w:t>
            </w:r>
            <w:r w:rsidRPr="00FF3E04">
              <w:t xml:space="preserve">binnen </w:t>
            </w:r>
            <w:r>
              <w:t xml:space="preserve">het samenwerkingsverband </w:t>
            </w:r>
            <w:r w:rsidRPr="00FF3E04">
              <w:t xml:space="preserve">door de </w:t>
            </w:r>
            <w:r>
              <w:t>inschrijver is verricht</w:t>
            </w:r>
            <w:r w:rsidR="00321A6D">
              <w:t>)</w:t>
            </w:r>
            <w:r>
              <w:t xml:space="preserve"> waaruit tevens blijkt dat het referentiewerk als bewijsmiddel invulling geeft op de gevraagde technische bekwaamheid</w:t>
            </w:r>
            <w:r w:rsidRPr="00FF3E04">
              <w:t>.</w:t>
            </w:r>
          </w:p>
        </w:tc>
        <w:tc>
          <w:tcPr>
            <w:tcW w:w="46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E21A91" w:rsidRPr="00FF3E04" w:rsidRDefault="00E21A91" w:rsidP="0037577A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E21A91" w:rsidRPr="00FF3E04" w:rsidTr="00E21A91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</w:tcBorders>
          </w:tcPr>
          <w:p w:rsidR="00E21A91" w:rsidRPr="00FF3E04" w:rsidRDefault="00E21A91" w:rsidP="0037577A"/>
        </w:tc>
        <w:tc>
          <w:tcPr>
            <w:tcW w:w="3560" w:type="dxa"/>
            <w:tcBorders>
              <w:top w:val="dotted" w:sz="4" w:space="0" w:color="auto"/>
            </w:tcBorders>
          </w:tcPr>
          <w:p w:rsidR="00E21A91" w:rsidRPr="00FF3E04" w:rsidRDefault="00E21A91" w:rsidP="0037577A">
            <w:r>
              <w:t xml:space="preserve">Omvang van de werkzaamheden die door de inschrijver </w:t>
            </w:r>
            <w:r w:rsidR="00321A6D">
              <w:t>(</w:t>
            </w:r>
            <w:r>
              <w:t>en de</w:t>
            </w:r>
            <w:r w:rsidR="008E190B">
              <w:t xml:space="preserve"> eventuele</w:t>
            </w:r>
            <w:r>
              <w:t xml:space="preserve"> andere deelnemers in het </w:t>
            </w:r>
            <w:r w:rsidRPr="00FF3E04">
              <w:t xml:space="preserve"> samenwerking</w:t>
            </w:r>
            <w:r>
              <w:t>sverband</w:t>
            </w:r>
            <w:r w:rsidR="00321A6D">
              <w:t>)</w:t>
            </w:r>
            <w:r>
              <w:t xml:space="preserve"> zijn verricht.</w:t>
            </w:r>
          </w:p>
        </w:tc>
        <w:tc>
          <w:tcPr>
            <w:tcW w:w="4634" w:type="dxa"/>
            <w:tcBorders>
              <w:top w:val="dotted" w:sz="4" w:space="0" w:color="auto"/>
            </w:tcBorders>
            <w:shd w:val="clear" w:color="auto" w:fill="FFFF99"/>
          </w:tcPr>
          <w:p w:rsidR="00E21A91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 xml:space="preserve">werkzaamheden uitgevoerd door </w:t>
            </w:r>
            <w:r>
              <w:rPr>
                <w:highlight w:val="lightGray"/>
              </w:rPr>
              <w:t>inschrijver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:rsidR="00E21A91" w:rsidRPr="00FF3E04" w:rsidRDefault="00E21A91" w:rsidP="0037577A">
            <w:pPr>
              <w:rPr>
                <w:highlight w:val="lightGray"/>
              </w:rPr>
            </w:pPr>
          </w:p>
          <w:p w:rsidR="00E21A91" w:rsidRPr="00FF3E04" w:rsidRDefault="00E21A91" w:rsidP="0037577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:rsidR="00E21A91" w:rsidRDefault="00E21A91" w:rsidP="00E21A91">
      <w:pPr>
        <w:pStyle w:val="colofontitel"/>
      </w:pPr>
    </w:p>
    <w:p w:rsidR="00E21A91" w:rsidRDefault="00E21A91"/>
    <w:sectPr w:rsidR="00E21A91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91"/>
    <w:rsid w:val="000B46D8"/>
    <w:rsid w:val="00177A29"/>
    <w:rsid w:val="002B5524"/>
    <w:rsid w:val="00321A6D"/>
    <w:rsid w:val="003B3222"/>
    <w:rsid w:val="00424DED"/>
    <w:rsid w:val="00482A4F"/>
    <w:rsid w:val="00527398"/>
    <w:rsid w:val="00632123"/>
    <w:rsid w:val="008104C5"/>
    <w:rsid w:val="008402D9"/>
    <w:rsid w:val="008E190B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E21A91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EB435"/>
  <w15:docId w15:val="{567FBB50-9712-4025-8E4D-FCE9BD486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colofontitel">
    <w:name w:val="colofontitel"/>
    <w:basedOn w:val="Standaard"/>
    <w:next w:val="Standaard"/>
    <w:rsid w:val="00E21A91"/>
    <w:pPr>
      <w:keepNext/>
      <w:spacing w:before="270"/>
      <w:ind w:right="2268"/>
    </w:pPr>
    <w:rPr>
      <w:rFonts w:eastAsia="Calibri"/>
      <w:b/>
      <w:color w:val="5ABD00"/>
      <w:sz w:val="24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E21A91"/>
    <w:pPr>
      <w:pageBreakBefore/>
      <w:numPr>
        <w:numId w:val="27"/>
      </w:numPr>
      <w:spacing w:after="560" w:line="560" w:lineRule="atLeast"/>
    </w:pPr>
    <w:rPr>
      <w:rFonts w:eastAsia="Calibri"/>
      <w:b/>
      <w:sz w:val="42"/>
      <w:szCs w:val="42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321A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21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6AEDF480.dotm</Template>
  <TotalTime>1</TotalTime>
  <Pages>2</Pages>
  <Words>284</Words>
  <Characters>1566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Kirpensteijn, Wouter</dc:creator>
  <cp:keywords/>
  <dc:description/>
  <cp:lastModifiedBy>Kirpensteijn, Wouter</cp:lastModifiedBy>
  <cp:revision>2</cp:revision>
  <dcterms:created xsi:type="dcterms:W3CDTF">2020-04-01T09:08:00Z</dcterms:created>
  <dcterms:modified xsi:type="dcterms:W3CDTF">2020-04-01T09:08:00Z</dcterms:modified>
</cp:coreProperties>
</file>